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bottom w:val="single" w:sz="4" w:space="0" w:color="auto"/>
        </w:tblBorders>
        <w:tblLook w:val="0600" w:firstRow="0" w:lastRow="0" w:firstColumn="0" w:lastColumn="0" w:noHBand="1" w:noVBand="1"/>
        <w:tblDescription w:val="Layout table"/>
      </w:tblPr>
      <w:tblGrid>
        <w:gridCol w:w="4969"/>
        <w:gridCol w:w="4391"/>
      </w:tblGrid>
      <w:tr w:rsidR="008C2737" w14:paraId="3520446B" w14:textId="77777777" w:rsidTr="0044701D">
        <w:trPr>
          <w:trHeight w:val="1304"/>
        </w:trPr>
        <w:tc>
          <w:tcPr>
            <w:tcW w:w="4969" w:type="dxa"/>
          </w:tcPr>
          <w:p w14:paraId="3D78B57A" w14:textId="77777777" w:rsidR="008C2737" w:rsidRDefault="008C2737" w:rsidP="00CB0809">
            <w:r w:rsidRPr="00BF3499">
              <w:rPr>
                <w:noProof/>
              </w:rPr>
              <w:drawing>
                <wp:inline distT="0" distB="0" distL="0" distR="0" wp14:anchorId="661CAABF" wp14:editId="74CF5FCA">
                  <wp:extent cx="759600" cy="367200"/>
                  <wp:effectExtent l="0" t="0" r="2540" b="0"/>
                  <wp:docPr id="20" name="Picture 20" descr="Insert logo h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logo_placeholder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9600" cy="3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1" w:type="dxa"/>
          </w:tcPr>
          <w:sdt>
            <w:sdtPr>
              <w:alias w:val="Enter Street Address, City, ST ZIP Code:"/>
              <w:tag w:val="Enter  Street Address, City, ST ZIP Code:"/>
              <w:id w:val="223497027"/>
              <w:placeholder>
                <w:docPart w:val="006248C42E5249C6A5BA48C8171828AE"/>
              </w:placeholder>
              <w:temporary/>
              <w:showingPlcHdr/>
              <w15:appearance w15:val="hidden"/>
            </w:sdtPr>
            <w:sdtEndPr/>
            <w:sdtContent>
              <w:p w14:paraId="5AD6E388" w14:textId="77777777" w:rsidR="008C2737" w:rsidRPr="00752FC4" w:rsidRDefault="008C2737" w:rsidP="008C2737">
                <w:pPr>
                  <w:pStyle w:val="ContactInfo"/>
                </w:pPr>
                <w:r w:rsidRPr="00752FC4">
                  <w:t>Street Address, City, ST ZIP Code</w:t>
                </w:r>
              </w:p>
            </w:sdtContent>
          </w:sdt>
          <w:sdt>
            <w:sdtPr>
              <w:alias w:val="Enter Telephone:"/>
              <w:tag w:val="Enter Telephone:"/>
              <w:id w:val="510197970"/>
              <w:placeholder>
                <w:docPart w:val="7227FC4DC1A4446E944594F5EA2E2D54"/>
              </w:placeholder>
              <w:temporary/>
              <w:showingPlcHdr/>
              <w15:appearance w15:val="hidden"/>
            </w:sdtPr>
            <w:sdtEndPr/>
            <w:sdtContent>
              <w:p w14:paraId="00E3CCED" w14:textId="77777777" w:rsidR="008C2737" w:rsidRPr="00752FC4" w:rsidRDefault="008C2737" w:rsidP="008C2737">
                <w:pPr>
                  <w:pStyle w:val="ContactInfo"/>
                </w:pPr>
                <w:r w:rsidRPr="00752FC4">
                  <w:t>Telephone</w:t>
                </w:r>
              </w:p>
            </w:sdtContent>
          </w:sdt>
          <w:sdt>
            <w:sdtPr>
              <w:alias w:val="Enter Email:"/>
              <w:tag w:val="Enter Email:"/>
              <w:id w:val="945582249"/>
              <w:placeholder>
                <w:docPart w:val="42D32E161BD7444CA34423E6A4CA1401"/>
              </w:placeholder>
              <w:temporary/>
              <w:showingPlcHdr/>
              <w15:appearance w15:val="hidden"/>
            </w:sdtPr>
            <w:sdtEndPr/>
            <w:sdtContent>
              <w:p w14:paraId="3E393E85" w14:textId="77777777" w:rsidR="008C2737" w:rsidRPr="00BF3499" w:rsidRDefault="008C2737" w:rsidP="008C2737">
                <w:pPr>
                  <w:pStyle w:val="ContactInfo"/>
                  <w:rPr>
                    <w:noProof/>
                  </w:rPr>
                </w:pPr>
                <w:r w:rsidRPr="00752FC4">
                  <w:t>Email</w:t>
                </w:r>
              </w:p>
            </w:sdtContent>
          </w:sdt>
        </w:tc>
      </w:tr>
    </w:tbl>
    <w:p w14:paraId="55A59A63" w14:textId="77777777" w:rsidR="0044701D" w:rsidRPr="00BF1F21" w:rsidRDefault="0044701D" w:rsidP="0044701D">
      <w:pPr>
        <w:rPr>
          <w:rFonts w:ascii="Arial Narrow" w:hAnsi="Arial Narrow" w:cs="Lucida Sans Unicode"/>
          <w:b/>
          <w:sz w:val="32"/>
          <w:szCs w:val="32"/>
        </w:rPr>
      </w:pPr>
      <w:r w:rsidRPr="00BF1F21">
        <w:rPr>
          <w:rFonts w:ascii="Arial Narrow" w:hAnsi="Arial Narrow" w:cs="Lucida Sans Unicode"/>
          <w:b/>
          <w:sz w:val="32"/>
          <w:szCs w:val="32"/>
        </w:rPr>
        <w:t>Certificate of Service</w:t>
      </w:r>
    </w:p>
    <w:p w14:paraId="64CBBF66" w14:textId="77777777" w:rsidR="0044701D" w:rsidRDefault="0044701D" w:rsidP="0044701D">
      <w:pPr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Employee:</w:t>
      </w:r>
      <w:r w:rsidRPr="00BF1F21">
        <w:rPr>
          <w:rFonts w:ascii="Arial Narrow" w:hAnsi="Arial Narrow" w:cs="Lucida Sans Unicode"/>
          <w:sz w:val="20"/>
          <w:szCs w:val="20"/>
        </w:rPr>
        <w:t xml:space="preserve"> </w:t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  <w:t>Insert Employee Name Here</w:t>
      </w:r>
    </w:p>
    <w:p w14:paraId="086736E4" w14:textId="398F54A4" w:rsidR="0044701D" w:rsidRPr="00BF1F21" w:rsidRDefault="0044701D" w:rsidP="0044701D">
      <w:pPr>
        <w:jc w:val="both"/>
        <w:rPr>
          <w:rFonts w:ascii="Arial Narrow" w:hAnsi="Arial Narrow" w:cs="Lucida Sans Unicode"/>
          <w:sz w:val="20"/>
          <w:szCs w:val="20"/>
        </w:rPr>
      </w:pPr>
      <w:r>
        <w:rPr>
          <w:rFonts w:ascii="Arial Narrow" w:hAnsi="Arial Narrow" w:cs="Lucida Sans Unicode"/>
          <w:sz w:val="20"/>
          <w:szCs w:val="20"/>
        </w:rPr>
        <w:t xml:space="preserve">                                                               </w:t>
      </w:r>
      <w:r w:rsidRPr="00BF1F21">
        <w:rPr>
          <w:rFonts w:ascii="Arial Narrow" w:hAnsi="Arial Narrow" w:cs="Lucida Sans Unicode"/>
          <w:sz w:val="20"/>
          <w:szCs w:val="20"/>
        </w:rPr>
        <w:t>Insert Address Here</w:t>
      </w:r>
    </w:p>
    <w:p w14:paraId="07F7571F" w14:textId="77777777" w:rsidR="0044701D" w:rsidRPr="00BF1F21" w:rsidRDefault="0044701D" w:rsidP="0044701D">
      <w:pPr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Company Position:</w:t>
      </w:r>
      <w:r w:rsidRPr="00BF1F21">
        <w:rPr>
          <w:rFonts w:ascii="Arial Narrow" w:hAnsi="Arial Narrow" w:cs="Lucida Sans Unicode"/>
          <w:sz w:val="20"/>
          <w:szCs w:val="20"/>
        </w:rPr>
        <w:t xml:space="preserve"> </w:t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  <w:t xml:space="preserve">Insert Job Title Here (e.g.) </w:t>
      </w:r>
      <w:r w:rsidRPr="00BF1F21">
        <w:rPr>
          <w:rFonts w:ascii="Arial Narrow" w:hAnsi="Arial Narrow" w:cs="Lucida Sans Unicode"/>
          <w:color w:val="000000"/>
          <w:sz w:val="20"/>
          <w:szCs w:val="20"/>
        </w:rPr>
        <w:t>Financial Controller</w:t>
      </w:r>
    </w:p>
    <w:p w14:paraId="48D1ECE2" w14:textId="77777777" w:rsidR="0044701D" w:rsidRPr="00BF1F21" w:rsidRDefault="0044701D" w:rsidP="0044701D">
      <w:pPr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Duration of Employment:</w:t>
      </w:r>
      <w:r w:rsidRPr="00BF1F21">
        <w:rPr>
          <w:rFonts w:ascii="Arial Narrow" w:hAnsi="Arial Narrow" w:cs="Lucida Sans Unicode"/>
          <w:sz w:val="20"/>
          <w:szCs w:val="20"/>
        </w:rPr>
        <w:t xml:space="preserve"> </w:t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  <w:t>Insert Start Date Here to Insert Finish Date Here</w:t>
      </w:r>
    </w:p>
    <w:p w14:paraId="27F9E3DC" w14:textId="77777777" w:rsidR="0044701D" w:rsidRPr="00BF1F21" w:rsidRDefault="0044701D" w:rsidP="0044701D">
      <w:pPr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Rate of Pay</w:t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  <w:t>$Insert Rate of Pay Here per hour / annum</w:t>
      </w:r>
    </w:p>
    <w:p w14:paraId="0318441B" w14:textId="77777777" w:rsidR="0044701D" w:rsidRPr="00BF1F21" w:rsidRDefault="0044701D" w:rsidP="0044701D">
      <w:pPr>
        <w:jc w:val="both"/>
        <w:rPr>
          <w:rFonts w:ascii="Arial Narrow" w:hAnsi="Arial Narrow" w:cs="Lucida Sans Unicode"/>
          <w:b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Benefits package:</w:t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color w:val="000000"/>
          <w:sz w:val="20"/>
          <w:szCs w:val="20"/>
        </w:rPr>
        <w:t>Four weeks annual leave</w:t>
      </w:r>
    </w:p>
    <w:p w14:paraId="7E7863D5" w14:textId="77777777" w:rsidR="0044701D" w:rsidRPr="00BF1F21" w:rsidRDefault="0044701D" w:rsidP="0044701D">
      <w:pPr>
        <w:jc w:val="both"/>
        <w:rPr>
          <w:rFonts w:ascii="Arial Narrow" w:hAnsi="Arial Narrow" w:cs="Lucida Sans Unicode"/>
          <w:b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Key Job Function:</w:t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  <w:t>Change job description details but as an example:</w:t>
      </w:r>
    </w:p>
    <w:p w14:paraId="6B9AD7B7" w14:textId="77777777" w:rsidR="0044701D" w:rsidRPr="00BF1F21" w:rsidRDefault="0044701D" w:rsidP="0044701D">
      <w:pPr>
        <w:jc w:val="both"/>
        <w:rPr>
          <w:rFonts w:ascii="Arial Narrow" w:hAnsi="Arial Narrow" w:cs="Lucida Sans Unicode"/>
          <w:b/>
          <w:sz w:val="20"/>
          <w:szCs w:val="20"/>
        </w:rPr>
      </w:pPr>
    </w:p>
    <w:p w14:paraId="2C073A89" w14:textId="3155C829" w:rsidR="0044701D" w:rsidRPr="00BF1F21" w:rsidRDefault="0044701D" w:rsidP="00703109">
      <w:pPr>
        <w:jc w:val="both"/>
        <w:rPr>
          <w:rFonts w:ascii="Arial Narrow" w:hAnsi="Arial Narrow" w:cs="Lucida Sans Unicode"/>
          <w:sz w:val="20"/>
          <w:szCs w:val="20"/>
        </w:rPr>
      </w:pPr>
      <w:r>
        <w:rPr>
          <w:rFonts w:ascii="Arial Narrow" w:hAnsi="Arial Narrow" w:cs="Lucida Sans Unicode"/>
          <w:sz w:val="20"/>
          <w:szCs w:val="20"/>
        </w:rPr>
        <w:t xml:space="preserve">                </w:t>
      </w:r>
      <w:r w:rsidRPr="00BF1F21">
        <w:rPr>
          <w:rFonts w:ascii="Arial Narrow" w:hAnsi="Arial Narrow" w:cs="Lucida Sans Unicode"/>
          <w:sz w:val="20"/>
          <w:szCs w:val="20"/>
        </w:rPr>
        <w:t xml:space="preserve">All key job functions and tasks associated with </w:t>
      </w:r>
      <w:r>
        <w:rPr>
          <w:rFonts w:ascii="Arial Narrow" w:hAnsi="Arial Narrow" w:cs="Lucida Sans Unicode"/>
          <w:sz w:val="20"/>
          <w:szCs w:val="20"/>
        </w:rPr>
        <w:t xml:space="preserve">those of </w:t>
      </w:r>
      <w:r w:rsidRPr="00BF1F21">
        <w:rPr>
          <w:rFonts w:ascii="Arial Narrow" w:hAnsi="Arial Narrow" w:cs="Lucida Sans Unicode"/>
          <w:sz w:val="20"/>
          <w:szCs w:val="20"/>
        </w:rPr>
        <w:t xml:space="preserve">a Receptionist and </w:t>
      </w:r>
      <w:r>
        <w:rPr>
          <w:rFonts w:ascii="Arial Narrow" w:hAnsi="Arial Narrow" w:cs="Lucida Sans Unicode"/>
          <w:sz w:val="20"/>
          <w:szCs w:val="20"/>
        </w:rPr>
        <w:tab/>
      </w:r>
      <w:r>
        <w:rPr>
          <w:rFonts w:ascii="Arial Narrow" w:hAnsi="Arial Narrow" w:cs="Lucida Sans Unicode"/>
          <w:sz w:val="20"/>
          <w:szCs w:val="20"/>
        </w:rPr>
        <w:tab/>
      </w:r>
      <w:r>
        <w:rPr>
          <w:rFonts w:ascii="Arial Narrow" w:hAnsi="Arial Narrow" w:cs="Lucida Sans Unicode"/>
          <w:sz w:val="20"/>
          <w:szCs w:val="20"/>
        </w:rPr>
        <w:tab/>
      </w:r>
      <w:r>
        <w:rPr>
          <w:rFonts w:ascii="Arial Narrow" w:hAnsi="Arial Narrow" w:cs="Lucida Sans Unicode"/>
          <w:sz w:val="20"/>
          <w:szCs w:val="20"/>
        </w:rPr>
        <w:tab/>
      </w:r>
      <w:r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 xml:space="preserve">Insurance Administrator on a day-to-day basis in order to meet our company </w:t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  <w:t>objectives with respect to delivery, cost, quality and safety:</w:t>
      </w:r>
    </w:p>
    <w:p w14:paraId="2C5D56C3" w14:textId="77777777" w:rsidR="0044701D" w:rsidRPr="00BF1F21" w:rsidRDefault="0044701D" w:rsidP="0044701D">
      <w:pPr>
        <w:numPr>
          <w:ilvl w:val="0"/>
          <w:numId w:val="11"/>
        </w:numPr>
        <w:spacing w:after="0" w:line="240" w:lineRule="auto"/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sz w:val="20"/>
          <w:szCs w:val="20"/>
        </w:rPr>
        <w:t>Reception</w:t>
      </w:r>
      <w:bookmarkStart w:id="0" w:name="_GoBack"/>
      <w:bookmarkEnd w:id="0"/>
    </w:p>
    <w:p w14:paraId="13D64B23" w14:textId="77777777" w:rsidR="0044701D" w:rsidRPr="00BF1F21" w:rsidRDefault="0044701D" w:rsidP="0044701D">
      <w:pPr>
        <w:numPr>
          <w:ilvl w:val="0"/>
          <w:numId w:val="11"/>
        </w:numPr>
        <w:spacing w:after="0" w:line="240" w:lineRule="auto"/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sz w:val="20"/>
          <w:szCs w:val="20"/>
        </w:rPr>
        <w:t>Personal assistance support</w:t>
      </w:r>
    </w:p>
    <w:p w14:paraId="1F0D3E75" w14:textId="77777777" w:rsidR="0044701D" w:rsidRPr="00BF1F21" w:rsidRDefault="0044701D" w:rsidP="0044701D">
      <w:pPr>
        <w:numPr>
          <w:ilvl w:val="0"/>
          <w:numId w:val="11"/>
        </w:numPr>
        <w:spacing w:after="0" w:line="240" w:lineRule="auto"/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sz w:val="20"/>
          <w:szCs w:val="20"/>
        </w:rPr>
        <w:t>Client liaison</w:t>
      </w:r>
    </w:p>
    <w:p w14:paraId="5A21BF95" w14:textId="77777777" w:rsidR="0044701D" w:rsidRPr="00BF1F21" w:rsidRDefault="0044701D" w:rsidP="0044701D">
      <w:pPr>
        <w:numPr>
          <w:ilvl w:val="0"/>
          <w:numId w:val="11"/>
        </w:numPr>
        <w:spacing w:after="0" w:line="240" w:lineRule="auto"/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sz w:val="20"/>
          <w:szCs w:val="20"/>
        </w:rPr>
        <w:t>Xero data entry</w:t>
      </w:r>
    </w:p>
    <w:p w14:paraId="64A001EA" w14:textId="77777777" w:rsidR="0044701D" w:rsidRDefault="0044701D" w:rsidP="0044701D">
      <w:pPr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</w:p>
    <w:p w14:paraId="34B91704" w14:textId="344F6344" w:rsidR="0044701D" w:rsidRPr="00BF1F21" w:rsidRDefault="0044701D" w:rsidP="0044701D">
      <w:pPr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Employer Signature:</w:t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</w:p>
    <w:p w14:paraId="781BEE74" w14:textId="77777777" w:rsidR="0044701D" w:rsidRPr="00BF1F21" w:rsidRDefault="0044701D" w:rsidP="0044701D">
      <w:pPr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Signed By:</w:t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  <w:t>Insert Employer Name Here</w:t>
      </w:r>
    </w:p>
    <w:p w14:paraId="133CDB77" w14:textId="481BA517" w:rsidR="0044701D" w:rsidRPr="00BF1F21" w:rsidRDefault="0044701D" w:rsidP="0044701D">
      <w:pPr>
        <w:jc w:val="both"/>
        <w:rPr>
          <w:rFonts w:ascii="Arial Narrow" w:hAnsi="Arial Narrow" w:cs="Lucida Sans Unicode"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Position Held:</w:t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ab/>
        <w:t>Insert Employer Title Here</w:t>
      </w:r>
    </w:p>
    <w:p w14:paraId="20BC0D85" w14:textId="77777777" w:rsidR="0044701D" w:rsidRPr="00BF1F21" w:rsidRDefault="0044701D" w:rsidP="0044701D">
      <w:pPr>
        <w:jc w:val="both"/>
        <w:rPr>
          <w:rFonts w:ascii="Arial Narrow" w:hAnsi="Arial Narrow" w:cs="Lucida Sans Unicode"/>
          <w:b/>
          <w:sz w:val="20"/>
          <w:szCs w:val="20"/>
        </w:rPr>
      </w:pPr>
      <w:r w:rsidRPr="00BF1F21">
        <w:rPr>
          <w:rFonts w:ascii="Arial Narrow" w:hAnsi="Arial Narrow" w:cs="Lucida Sans Unicode"/>
          <w:b/>
          <w:sz w:val="20"/>
          <w:szCs w:val="20"/>
        </w:rPr>
        <w:t>Date:</w:t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b/>
          <w:sz w:val="20"/>
          <w:szCs w:val="20"/>
        </w:rPr>
        <w:tab/>
      </w:r>
      <w:r w:rsidRPr="00BF1F21">
        <w:rPr>
          <w:rFonts w:ascii="Arial Narrow" w:hAnsi="Arial Narrow" w:cs="Lucida Sans Unicode"/>
          <w:sz w:val="20"/>
          <w:szCs w:val="20"/>
        </w:rPr>
        <w:t>Insert Signing Date Here</w:t>
      </w:r>
    </w:p>
    <w:sdt>
      <w:sdtPr>
        <w:rPr>
          <w:rFonts w:ascii="Arial Narrow" w:hAnsi="Arial Narrow"/>
          <w:b/>
          <w:bCs/>
          <w:sz w:val="20"/>
          <w:szCs w:val="20"/>
        </w:rPr>
        <w:alias w:val="Your Name:"/>
        <w:tag w:val="Your Name:"/>
        <w:id w:val="1872109004"/>
        <w:placeholder>
          <w:docPart w:val="13BA68638E2C4B039467DA1C7B1EE1F5"/>
        </w:placeholder>
        <w:showingPlcHdr/>
        <w:dataBinding w:prefixMappings="xmlns:ns0='http://schemas.openxmlformats.org/officeDocument/2006/extended-properties' " w:xpath="/ns0:Properties[1]/ns0:Company[1]" w:storeItemID="{6668398D-A668-4E3E-A5EB-62B293D839F1}"/>
        <w15:appearance w15:val="hidden"/>
        <w:text w:multiLine="1"/>
      </w:sdtPr>
      <w:sdtEndPr/>
      <w:sdtContent>
        <w:p w14:paraId="21082A78" w14:textId="77777777" w:rsidR="000F7122" w:rsidRPr="00703109" w:rsidRDefault="000F7122" w:rsidP="000F7122">
          <w:pPr>
            <w:pStyle w:val="Signature"/>
            <w:rPr>
              <w:rFonts w:ascii="Arial Narrow" w:hAnsi="Arial Narrow"/>
              <w:b/>
              <w:bCs/>
              <w:sz w:val="20"/>
              <w:szCs w:val="20"/>
            </w:rPr>
          </w:pPr>
          <w:r w:rsidRPr="00703109">
            <w:rPr>
              <w:rFonts w:ascii="Arial Narrow" w:hAnsi="Arial Narrow"/>
              <w:b/>
              <w:bCs/>
              <w:sz w:val="20"/>
              <w:szCs w:val="20"/>
            </w:rPr>
            <w:t>Your Name</w:t>
          </w:r>
        </w:p>
      </w:sdtContent>
    </w:sdt>
    <w:p w14:paraId="52321356" w14:textId="1CD4B302" w:rsidR="009468D3" w:rsidRPr="00703109" w:rsidRDefault="0044701D" w:rsidP="00254E0D">
      <w:pPr>
        <w:pStyle w:val="Signature"/>
        <w:rPr>
          <w:rFonts w:ascii="Arial Narrow" w:hAnsi="Arial Narrow"/>
          <w:b/>
          <w:bCs/>
          <w:sz w:val="20"/>
          <w:szCs w:val="20"/>
        </w:rPr>
      </w:pPr>
      <w:r w:rsidRPr="00703109">
        <w:rPr>
          <w:rFonts w:ascii="Arial Narrow" w:hAnsi="Arial Narrow"/>
          <w:b/>
          <w:bCs/>
          <w:sz w:val="20"/>
          <w:szCs w:val="20"/>
        </w:rPr>
        <w:t>Email:</w:t>
      </w:r>
    </w:p>
    <w:sectPr w:rsidR="009468D3" w:rsidRPr="00703109" w:rsidSect="00703109">
      <w:footerReference w:type="default" r:id="rId12"/>
      <w:headerReference w:type="first" r:id="rId13"/>
      <w:footerReference w:type="first" r:id="rId14"/>
      <w:pgSz w:w="12240" w:h="15840" w:code="1"/>
      <w:pgMar w:top="720" w:right="1440" w:bottom="252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8DE80" w14:textId="77777777" w:rsidR="00C54E6B" w:rsidRDefault="00C54E6B">
      <w:pPr>
        <w:spacing w:after="0" w:line="240" w:lineRule="auto"/>
      </w:pPr>
      <w:r>
        <w:separator/>
      </w:r>
    </w:p>
    <w:p w14:paraId="7ECCBE98" w14:textId="77777777" w:rsidR="00C54E6B" w:rsidRDefault="00C54E6B"/>
  </w:endnote>
  <w:endnote w:type="continuationSeparator" w:id="0">
    <w:p w14:paraId="40D86C88" w14:textId="77777777" w:rsidR="00C54E6B" w:rsidRDefault="00C54E6B">
      <w:pPr>
        <w:spacing w:after="0" w:line="240" w:lineRule="auto"/>
      </w:pPr>
      <w:r>
        <w:continuationSeparator/>
      </w:r>
    </w:p>
    <w:p w14:paraId="49C8772C" w14:textId="77777777" w:rsidR="00C54E6B" w:rsidRDefault="00C54E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54D7D" w14:textId="24A4CF0C" w:rsidR="00E5646A" w:rsidRDefault="00703109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716DA93" wp14:editId="303AF15D">
              <wp:simplePos x="0" y="0"/>
              <wp:positionH relativeFrom="page">
                <wp:posOffset>-934720</wp:posOffset>
              </wp:positionH>
              <wp:positionV relativeFrom="page">
                <wp:posOffset>8166698</wp:posOffset>
              </wp:positionV>
              <wp:extent cx="8936124" cy="1905627"/>
              <wp:effectExtent l="0" t="0" r="0" b="0"/>
              <wp:wrapNone/>
              <wp:docPr id="12" name="Group 1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936124" cy="1905627"/>
                        <a:chOff x="-305693" y="-2254702"/>
                        <a:chExt cx="8208903" cy="5278868"/>
                      </a:xfrm>
                    </wpg:grpSpPr>
                    <wps:wsp>
                      <wps:cNvPr id="5" name="Freeform 54">
                        <a:extLst>
                          <a:ext uri="{FF2B5EF4-FFF2-40B4-BE49-F238E27FC236}">
                            <a16:creationId xmlns:a16="http://schemas.microsoft.com/office/drawing/2014/main" id="{9FC139B6-5636-4A3B-AC63-720C57A6302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10800000">
                          <a:off x="-95697" y="-898970"/>
                          <a:ext cx="7779385" cy="3923030"/>
                        </a:xfrm>
                        <a:custGeom>
                          <a:avLst/>
                          <a:gdLst>
                            <a:gd name="T0" fmla="*/ 0 w 455"/>
                            <a:gd name="T1" fmla="*/ 260 h 260"/>
                            <a:gd name="T2" fmla="*/ 0 w 455"/>
                            <a:gd name="T3" fmla="*/ 0 h 260"/>
                            <a:gd name="T4" fmla="*/ 455 w 455"/>
                            <a:gd name="T5" fmla="*/ 0 h 260"/>
                            <a:gd name="T6" fmla="*/ 0 w 455"/>
                            <a:gd name="T7" fmla="*/ 260 h 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55" h="260">
                              <a:moveTo>
                                <a:pt x="0" y="26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5" y="0"/>
                                <a:pt x="455" y="0"/>
                                <a:pt x="455" y="0"/>
                              </a:cubicBezTo>
                              <a:cubicBezTo>
                                <a:pt x="14" y="0"/>
                                <a:pt x="0" y="260"/>
                                <a:pt x="0" y="26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" name="Freeform 55">
                        <a:extLst>
                          <a:ext uri="{FF2B5EF4-FFF2-40B4-BE49-F238E27FC236}">
                            <a16:creationId xmlns:a16="http://schemas.microsoft.com/office/drawing/2014/main" id="{18A460A0-9935-4F4B-A301-2E05CF0E804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10800000">
                          <a:off x="123825" y="-2254702"/>
                          <a:ext cx="7779385" cy="3923030"/>
                        </a:xfrm>
                        <a:custGeom>
                          <a:avLst/>
                          <a:gdLst>
                            <a:gd name="T0" fmla="*/ 0 w 455"/>
                            <a:gd name="T1" fmla="*/ 260 h 260"/>
                            <a:gd name="T2" fmla="*/ 0 w 455"/>
                            <a:gd name="T3" fmla="*/ 255 h 260"/>
                            <a:gd name="T4" fmla="*/ 255 w 455"/>
                            <a:gd name="T5" fmla="*/ 0 h 260"/>
                            <a:gd name="T6" fmla="*/ 455 w 455"/>
                            <a:gd name="T7" fmla="*/ 0 h 260"/>
                            <a:gd name="T8" fmla="*/ 0 w 455"/>
                            <a:gd name="T9" fmla="*/ 260 h 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55" h="260">
                              <a:moveTo>
                                <a:pt x="0" y="260"/>
                              </a:moveTo>
                              <a:cubicBezTo>
                                <a:pt x="0" y="255"/>
                                <a:pt x="0" y="255"/>
                                <a:pt x="0" y="255"/>
                              </a:cubicBezTo>
                              <a:cubicBezTo>
                                <a:pt x="0" y="114"/>
                                <a:pt x="114" y="0"/>
                                <a:pt x="255" y="0"/>
                              </a:cubicBezTo>
                              <a:cubicBezTo>
                                <a:pt x="455" y="0"/>
                                <a:pt x="455" y="0"/>
                                <a:pt x="455" y="0"/>
                              </a:cubicBezTo>
                              <a:cubicBezTo>
                                <a:pt x="14" y="0"/>
                                <a:pt x="0" y="260"/>
                                <a:pt x="0" y="26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" name="Freeform: Shape 14">
                        <a:extLst>
                          <a:ext uri="{FF2B5EF4-FFF2-40B4-BE49-F238E27FC236}">
                            <a16:creationId xmlns:a16="http://schemas.microsoft.com/office/drawing/2014/main" id="{D57537D0-64E0-4E7C-98BF-EEDCE612E36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10800000">
                          <a:off x="-305693" y="1660187"/>
                          <a:ext cx="7779385" cy="1363979"/>
                        </a:xfrm>
                        <a:custGeom>
                          <a:avLst/>
                          <a:gdLst>
                            <a:gd name="connsiteX0" fmla="*/ 7779656 w 7779656"/>
                            <a:gd name="connsiteY0" fmla="*/ 1364203 h 1364203"/>
                            <a:gd name="connsiteX1" fmla="*/ 0 w 7779656"/>
                            <a:gd name="connsiteY1" fmla="*/ 0 h 1364203"/>
                            <a:gd name="connsiteX2" fmla="*/ 7779656 w 7779656"/>
                            <a:gd name="connsiteY2" fmla="*/ 0 h 136420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7779656" h="1364203">
                              <a:moveTo>
                                <a:pt x="7779656" y="1364203"/>
                              </a:moveTo>
                              <a:lnTo>
                                <a:pt x="0" y="0"/>
                              </a:lnTo>
                              <a:lnTo>
                                <a:pt x="777965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E20F3E" id="Group 12" o:spid="_x0000_s1026" style="position:absolute;margin-left:-73.6pt;margin-top:643.05pt;width:703.65pt;height:150.05pt;z-index:251669504;mso-position-horizontal-relative:page;mso-position-vertical-relative:page" coordorigin="-3056,-22547" coordsize="82089,52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">
              <v:shape id="Freeform 54" o:spid="_x0000_s1027" style="position:absolute;left:-956;top:-8989;width:77792;height:39229;rotation:180;visibility:visible;mso-wrap-style:square;v-text-anchor:top" coordsize="4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" path="m,260c,,,,,,455,,455,,455,,14,,,260,,260xe" fillcolor="#549e39 [3204]" stroked="f">
                <v:path arrowok="t" o:connecttype="custom" o:connectlocs="0,3923030;0,0;7779385,0;0,3923030" o:connectangles="0,0,0,0"/>
              </v:shape>
              <v:shape id="Freeform 55" o:spid="_x0000_s1028" style="position:absolute;left:1238;top:-22547;width:77794;height:39230;rotation:180;visibility:visible;mso-wrap-style:square;v-text-anchor:top" coordsize="455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" path="m,260v,-5,,-5,,-5c,114,114,,255,,455,,455,,455,,14,,,260,,260xe" fillcolor="#8ab833 [3205]" stroked="f">
                <v:path arrowok="t" o:connecttype="custom" o:connectlocs="0,3923030;0,3847587;4359875,0;7779385,0;0,3923030" o:connectangles="0,0,0,0,0"/>
              </v:shape>
              <v:shape id="Freeform: Shape 14" o:spid="_x0000_s1029" style="position:absolute;left:-3056;top:16601;width:77792;height:13640;rotation:180;visibility:visible;mso-wrap-style:square;v-text-anchor:top" coordsize="7779656,1364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" path="m7779656,1364203l,,7779656,r,1364203xe" fillcolor="#c0cf3a [3206]" stroked="f">
                <v:path arrowok="t" o:connecttype="custom" o:connectlocs="7779385,1363979;0,0;7779385,0" o:connectangles="0,0,0"/>
              </v:shape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0D581" w14:textId="77777777" w:rsidR="00752FC4" w:rsidRDefault="00752FC4" w:rsidP="00752FC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76B40" w14:textId="77777777" w:rsidR="00C54E6B" w:rsidRDefault="00C54E6B">
      <w:pPr>
        <w:spacing w:after="0" w:line="240" w:lineRule="auto"/>
      </w:pPr>
      <w:r>
        <w:separator/>
      </w:r>
    </w:p>
    <w:p w14:paraId="3DBA4A52" w14:textId="77777777" w:rsidR="00C54E6B" w:rsidRDefault="00C54E6B"/>
  </w:footnote>
  <w:footnote w:type="continuationSeparator" w:id="0">
    <w:p w14:paraId="63399059" w14:textId="77777777" w:rsidR="00C54E6B" w:rsidRDefault="00C54E6B">
      <w:pPr>
        <w:spacing w:after="0" w:line="240" w:lineRule="auto"/>
      </w:pPr>
      <w:r>
        <w:continuationSeparator/>
      </w:r>
    </w:p>
    <w:p w14:paraId="3263A470" w14:textId="77777777" w:rsidR="00C54E6B" w:rsidRDefault="00C54E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87306" w14:textId="77777777" w:rsidR="009468D3" w:rsidRDefault="00CB0809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2048" wp14:editId="01CA1D0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25" name="Freeform 6">
                        <a:extLst>
                          <a:ext uri="{FF2B5EF4-FFF2-40B4-BE49-F238E27FC236}">
                            <a16:creationId xmlns:a16="http://schemas.microsoft.com/office/drawing/2014/main" id="{E2A30194-531F-40AF-B3D6-C43C37C2FAE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2" name="Freeform: Shape 21">
                        <a:extLst>
                          <a:ext uri="{FF2B5EF4-FFF2-40B4-BE49-F238E27FC236}">
                            <a16:creationId xmlns:a16="http://schemas.microsoft.com/office/drawing/2014/main" id="{DEAA1C26-A75A-44F2-AF8D-55EE3106824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eform: Shape 23">
                        <a:extLst>
                          <a:ext uri="{FF2B5EF4-FFF2-40B4-BE49-F238E27FC236}">
                            <a16:creationId xmlns:a16="http://schemas.microsoft.com/office/drawing/2014/main" id="{B3DDBD76-40DF-4C6F-8415-E3324995852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Freeform: Shape 31">
                        <a:extLst>
                          <a:ext uri="{FF2B5EF4-FFF2-40B4-BE49-F238E27FC236}">
                            <a16:creationId xmlns:a16="http://schemas.microsoft.com/office/drawing/2014/main" id="{85934EAF-C090-4ECE-BA30-C286CF13EC9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Freeform: Shape 30">
                        <a:extLst>
                          <a:ext uri="{FF2B5EF4-FFF2-40B4-BE49-F238E27FC236}">
                            <a16:creationId xmlns:a16="http://schemas.microsoft.com/office/drawing/2014/main" id="{188829FE-D1A8-4A42-84D6-48674A0E873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" name="Freeform 8">
                        <a:extLst>
                          <a:ext uri="{FF2B5EF4-FFF2-40B4-BE49-F238E27FC236}">
                            <a16:creationId xmlns:a16="http://schemas.microsoft.com/office/drawing/2014/main" id="{FE4965F3-DC46-457F-9EAA-C83DDE9CCAA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0" name="Freeform: Shape 29">
                        <a:extLst>
                          <a:ext uri="{FF2B5EF4-FFF2-40B4-BE49-F238E27FC236}">
                            <a16:creationId xmlns:a16="http://schemas.microsoft.com/office/drawing/2014/main" id="{B4B72E4A-CB21-4B94-A9B0-66F2CF596AB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4" name="Freeform 8">
                        <a:extLst>
                          <a:ext uri="{FF2B5EF4-FFF2-40B4-BE49-F238E27FC236}">
                            <a16:creationId xmlns:a16="http://schemas.microsoft.com/office/drawing/2014/main" id="{787FA449-BBCA-47E9-AA13-F58F5301332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352B5FE3" id="Group 1" o:spid="_x0000_s1026" style="position:absolute;margin-left:0;margin-top:0;width:612.75pt;height:792.55pt;z-index:251664384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">
              <v:shape id="Freeform 6" o:spid="_x0000_s1027" style="position:absolute;width:77724;height:37201;visibility:visible;mso-wrap-style:square;v-text-anchor:top" coordsize="872,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" path="m,c,453,,453,,453,23,401,52,353,87,310v7,-9,14,-17,21,-26c116,275,125,266,133,258,248,143,406,72,581,72v291,,291,,291,c872,,872,,872,l,xe" fillcolor="#8ab833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reeform: Shape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" path="m1628881,1895780v87616,-8437,154313,-121744,71851,-198888c415301,414363,93943,93731,13603,13572l,,,329116r19162,24174c1506705,1831895,1506705,1831895,1506705,1831895v12935,12857,19403,25715,32338,32143c1568147,1889753,1599676,1898593,1628881,1895780xe" fillcolor="#4ab5c4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reeform: Shape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c0cf3a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reeform: Shape 31" o:spid="_x0000_s1030" style="position:absolute;left:67056;top:91154;width:10700;height:9502;visibility:visible;mso-wrap-style:square;v-text-anchor:top" coordsize="1070039,950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" path="m1070039,r,950237l,950237,1070039,xe" fillcolor="#8ab833 [3205]" stroked="f">
                <v:path arrowok="t" o:connecttype="custom" o:connectlocs="1070039,0;1070039,950237;0,950237" o:connectangles="0,0,0"/>
              </v:shape>
              <v:shape id="Freeform: Shape 30" o:spid="_x0000_s1031" style="position:absolute;left:57805;top:82894;width:19919;height:17762;visibility:visible;mso-wrap-style:square;v-text-anchor:top" coordsize="1991837,17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" path="m1991837,r,238843l1991837,829191,925407,1776225,,1776225,1991837,xe" fillcolor="#c0cf3a [3206]" stroked="f">
                <v:path arrowok="t" o:connecttype="custom" o:connectlocs="1991837,0;1991837,238843;1991837,829191;925407,1776225;0,1776225" o:connectangles="0,0,0,0,0"/>
              </v:shape>
              <v:shape id="Freeform 8" o:spid="_x0000_s1032" style="position:absolute;left:60960;top:82772;width:16795;height:16448;visibility:visible;mso-wrap-style:square;v-text-anchor:top" coordsize="194,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" path="m11,182c193,,193,,193,v1,,1,,1,c194,30,194,30,194,30v,1,,2,,3c193,35,192,37,190,39,32,197,32,197,32,197v-1,2,-2,3,-4,4c16,212,,194,11,182xe" fillcolor="#029676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reeform: Shape 29" o:spid="_x0000_s1033" style="position:absolute;left:51720;top:75438;width:26057;height:25152;visibility:visible;mso-wrap-style:square;v-text-anchor:top" coordsize="2605691,2515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0989b1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reeform 8" o:spid="_x0000_s1034" style="position:absolute;left:60864;top:77057;width:16957;height:16448;visibility:visible;mso-wrap-style:square;v-text-anchor:top" coordsize="194,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" path="m11,182c193,,193,,193,v1,,1,,1,c194,30,194,30,194,30v,1,,2,,3c193,35,192,37,190,39,32,197,32,197,32,197v-1,2,-2,3,-4,4c16,212,,194,11,182xe" fillcolor="#549e39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E6878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A839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77205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5AE8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79C6BA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42311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58570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3A97E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686F4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A2A0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F015C8B"/>
    <w:multiLevelType w:val="hybridMultilevel"/>
    <w:tmpl w:val="1730FC06"/>
    <w:lvl w:ilvl="0" w:tplc="1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01D"/>
    <w:rsid w:val="000115CE"/>
    <w:rsid w:val="000828F4"/>
    <w:rsid w:val="000F1B5C"/>
    <w:rsid w:val="000F51EC"/>
    <w:rsid w:val="000F7122"/>
    <w:rsid w:val="00114A27"/>
    <w:rsid w:val="001B4EEF"/>
    <w:rsid w:val="001B689C"/>
    <w:rsid w:val="00200635"/>
    <w:rsid w:val="00254E0D"/>
    <w:rsid w:val="0038000D"/>
    <w:rsid w:val="00385ACF"/>
    <w:rsid w:val="00422757"/>
    <w:rsid w:val="00436E03"/>
    <w:rsid w:val="0044701D"/>
    <w:rsid w:val="00475D96"/>
    <w:rsid w:val="00477474"/>
    <w:rsid w:val="00480B7F"/>
    <w:rsid w:val="004A1893"/>
    <w:rsid w:val="004C4A44"/>
    <w:rsid w:val="005125BB"/>
    <w:rsid w:val="005264AB"/>
    <w:rsid w:val="00537F9C"/>
    <w:rsid w:val="0055629A"/>
    <w:rsid w:val="00572222"/>
    <w:rsid w:val="005D3DA6"/>
    <w:rsid w:val="00616566"/>
    <w:rsid w:val="00642E91"/>
    <w:rsid w:val="00703109"/>
    <w:rsid w:val="00744EA9"/>
    <w:rsid w:val="00752FC4"/>
    <w:rsid w:val="00757E9C"/>
    <w:rsid w:val="007B4C91"/>
    <w:rsid w:val="007D70F7"/>
    <w:rsid w:val="00830C5F"/>
    <w:rsid w:val="00834A33"/>
    <w:rsid w:val="00896EE1"/>
    <w:rsid w:val="008C1482"/>
    <w:rsid w:val="008C2737"/>
    <w:rsid w:val="008D0AA7"/>
    <w:rsid w:val="0090401D"/>
    <w:rsid w:val="00912A0A"/>
    <w:rsid w:val="009468D3"/>
    <w:rsid w:val="00A17117"/>
    <w:rsid w:val="00A5578C"/>
    <w:rsid w:val="00A763AE"/>
    <w:rsid w:val="00AC1A6E"/>
    <w:rsid w:val="00B40F1A"/>
    <w:rsid w:val="00B63133"/>
    <w:rsid w:val="00BC0F0A"/>
    <w:rsid w:val="00C11980"/>
    <w:rsid w:val="00C37964"/>
    <w:rsid w:val="00C54E6B"/>
    <w:rsid w:val="00CB0809"/>
    <w:rsid w:val="00CF46CA"/>
    <w:rsid w:val="00D04123"/>
    <w:rsid w:val="00D06525"/>
    <w:rsid w:val="00D149F1"/>
    <w:rsid w:val="00D36106"/>
    <w:rsid w:val="00DC7840"/>
    <w:rsid w:val="00E10E4B"/>
    <w:rsid w:val="00E5646A"/>
    <w:rsid w:val="00F71D73"/>
    <w:rsid w:val="00F763B1"/>
    <w:rsid w:val="00FA402E"/>
    <w:rsid w:val="00FB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11B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33473C" w:themeColor="text2" w:themeShade="BF"/>
        <w:sz w:val="22"/>
        <w:szCs w:val="22"/>
        <w:lang w:val="en-US" w:eastAsia="en-US" w:bidi="ar-SA"/>
      </w:rPr>
    </w:rPrDefault>
    <w:pPrDefault>
      <w:pPr>
        <w:spacing w:after="3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9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F1A"/>
    <w:rPr>
      <w:color w:val="auto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0F5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45C19" w:themeColor="accent2" w:themeShade="8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22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94E1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22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E762A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22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E762A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22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94E1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222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94E1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222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222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63133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4E0D"/>
    <w:rPr>
      <w:color w:val="auto"/>
    </w:rPr>
  </w:style>
  <w:style w:type="paragraph" w:styleId="Footer">
    <w:name w:val="footer"/>
    <w:basedOn w:val="Normal"/>
    <w:link w:val="FooterChar"/>
    <w:uiPriority w:val="99"/>
    <w:semiHidden/>
    <w:rsid w:val="00BC0F0A"/>
    <w:pPr>
      <w:spacing w:after="0" w:line="240" w:lineRule="auto"/>
      <w:ind w:left="-720" w:right="-720"/>
      <w:jc w:val="center"/>
    </w:pPr>
    <w:rPr>
      <w:rFonts w:asciiTheme="majorHAnsi" w:hAnsiTheme="majorHAnsi"/>
      <w:color w:val="445C19" w:themeColor="accent2" w:themeShade="8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54E0D"/>
    <w:rPr>
      <w:rFonts w:asciiTheme="majorHAnsi" w:hAnsiTheme="majorHAnsi"/>
      <w:color w:val="445C19" w:themeColor="accent2" w:themeShade="80"/>
    </w:rPr>
  </w:style>
  <w:style w:type="character" w:styleId="PlaceholderText">
    <w:name w:val="Placeholder Text"/>
    <w:basedOn w:val="DefaultParagraphFont"/>
    <w:uiPriority w:val="99"/>
    <w:semiHidden/>
    <w:rsid w:val="00912A0A"/>
    <w:rPr>
      <w:color w:val="318B98" w:themeColor="accent5" w:themeShade="BF"/>
      <w:sz w:val="22"/>
    </w:rPr>
  </w:style>
  <w:style w:type="paragraph" w:customStyle="1" w:styleId="ContactInfo">
    <w:name w:val="Contact Info"/>
    <w:basedOn w:val="Normal"/>
    <w:uiPriority w:val="3"/>
    <w:qFormat/>
    <w:rsid w:val="008C2737"/>
    <w:pPr>
      <w:spacing w:after="0"/>
      <w:jc w:val="right"/>
    </w:pPr>
    <w:rPr>
      <w:sz w:val="20"/>
      <w:szCs w:val="18"/>
    </w:rPr>
  </w:style>
  <w:style w:type="paragraph" w:styleId="Date">
    <w:name w:val="Date"/>
    <w:basedOn w:val="Normal"/>
    <w:next w:val="Salutation"/>
    <w:link w:val="DateChar"/>
    <w:uiPriority w:val="4"/>
    <w:unhideWhenUsed/>
    <w:qFormat/>
    <w:rsid w:val="00616566"/>
    <w:pPr>
      <w:spacing w:before="960" w:after="960"/>
    </w:pPr>
  </w:style>
  <w:style w:type="character" w:customStyle="1" w:styleId="DateChar">
    <w:name w:val="Date Char"/>
    <w:basedOn w:val="DefaultParagraphFont"/>
    <w:link w:val="Date"/>
    <w:uiPriority w:val="4"/>
    <w:rsid w:val="00616566"/>
    <w:rPr>
      <w:color w:val="auto"/>
    </w:rPr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254E0D"/>
    <w:pPr>
      <w:spacing w:after="960" w:line="240" w:lineRule="auto"/>
    </w:pPr>
  </w:style>
  <w:style w:type="character" w:customStyle="1" w:styleId="ClosingChar">
    <w:name w:val="Closing Char"/>
    <w:basedOn w:val="DefaultParagraphFont"/>
    <w:link w:val="Closing"/>
    <w:uiPriority w:val="6"/>
    <w:rsid w:val="00254E0D"/>
    <w:rPr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254E0D"/>
    <w:rPr>
      <w:rFonts w:asciiTheme="majorHAnsi" w:eastAsiaTheme="majorEastAsia" w:hAnsiTheme="majorHAnsi" w:cstheme="majorBidi"/>
      <w:b/>
      <w:bCs/>
      <w:color w:val="445C19" w:themeColor="accent2" w:themeShade="8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4E0D"/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table" w:styleId="TableGrid">
    <w:name w:val="Table Grid"/>
    <w:basedOn w:val="TableNormal"/>
    <w:uiPriority w:val="59"/>
    <w:rsid w:val="00512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222"/>
    <w:rPr>
      <w:rFonts w:ascii="Segoe UI" w:hAnsi="Segoe UI" w:cs="Segoe UI"/>
      <w:kern w:val="16"/>
      <w:sz w:val="22"/>
      <w:szCs w:val="18"/>
      <w14:ligatures w14:val="standardContextual"/>
      <w14:numForm w14:val="oldStyle"/>
      <w14:numSpacing w14:val="proportional"/>
      <w14:cntxtAlts/>
    </w:rPr>
  </w:style>
  <w:style w:type="paragraph" w:styleId="Bibliography">
    <w:name w:val="Bibliography"/>
    <w:basedOn w:val="Normal"/>
    <w:next w:val="Normal"/>
    <w:uiPriority w:val="37"/>
    <w:semiHidden/>
    <w:unhideWhenUsed/>
    <w:rsid w:val="00572222"/>
  </w:style>
  <w:style w:type="paragraph" w:styleId="BlockText">
    <w:name w:val="Block Text"/>
    <w:basedOn w:val="Normal"/>
    <w:uiPriority w:val="99"/>
    <w:semiHidden/>
    <w:unhideWhenUsed/>
    <w:rsid w:val="000F51EC"/>
    <w:pPr>
      <w:pBdr>
        <w:top w:val="single" w:sz="2" w:space="10" w:color="549E39" w:themeColor="accent1" w:frame="1"/>
        <w:left w:val="single" w:sz="2" w:space="10" w:color="549E39" w:themeColor="accent1" w:frame="1"/>
        <w:bottom w:val="single" w:sz="2" w:space="10" w:color="549E39" w:themeColor="accent1" w:frame="1"/>
        <w:right w:val="single" w:sz="2" w:space="10" w:color="549E39" w:themeColor="accent1" w:frame="1"/>
      </w:pBdr>
      <w:ind w:left="1152" w:right="1152"/>
    </w:pPr>
    <w:rPr>
      <w:rFonts w:eastAsiaTheme="minorEastAsia"/>
      <w:i/>
      <w:iCs/>
      <w:color w:val="3E762A" w:themeColor="accent1" w:themeShade="BF"/>
    </w:rPr>
  </w:style>
  <w:style w:type="paragraph" w:styleId="BodyText">
    <w:name w:val="Body Text"/>
    <w:basedOn w:val="Normal"/>
    <w:link w:val="BodyTextChar"/>
    <w:uiPriority w:val="99"/>
    <w:semiHidden/>
    <w:unhideWhenUsed/>
    <w:rsid w:val="0057222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722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7222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72222"/>
    <w:pPr>
      <w:spacing w:after="3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7222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72222"/>
    <w:pPr>
      <w:spacing w:after="3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222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7222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character" w:styleId="BookTitle">
    <w:name w:val="Book Title"/>
    <w:basedOn w:val="DefaultParagraphFont"/>
    <w:uiPriority w:val="33"/>
    <w:semiHidden/>
    <w:qFormat/>
    <w:rsid w:val="00572222"/>
    <w:rPr>
      <w:b/>
      <w:bCs/>
      <w:i/>
      <w:iCs/>
      <w:spacing w:val="5"/>
      <w:sz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72222"/>
    <w:pPr>
      <w:spacing w:after="200" w:line="240" w:lineRule="auto"/>
    </w:pPr>
    <w:rPr>
      <w:i/>
      <w:iCs/>
      <w:color w:val="455F51" w:themeColor="text2"/>
      <w:szCs w:val="18"/>
    </w:rPr>
  </w:style>
  <w:style w:type="table" w:styleId="ColorfulGrid">
    <w:name w:val="Colorful Grid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FD3" w:themeFill="accent1" w:themeFillTint="33"/>
    </w:tcPr>
    <w:tblStylePr w:type="firstRow">
      <w:rPr>
        <w:b/>
        <w:bCs/>
      </w:rPr>
      <w:tblPr/>
      <w:tcPr>
        <w:shd w:val="clear" w:color="auto" w:fill="B7DFA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DFA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E762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E762A" w:themeFill="accent1" w:themeFillShade="BF"/>
      </w:tcPr>
    </w:tblStylePr>
    <w:tblStylePr w:type="band1Vert">
      <w:tblPr/>
      <w:tcPr>
        <w:shd w:val="clear" w:color="auto" w:fill="A5D893" w:themeFill="accent1" w:themeFillTint="7F"/>
      </w:tcPr>
    </w:tblStylePr>
    <w:tblStylePr w:type="band1Horz">
      <w:tblPr/>
      <w:tcPr>
        <w:shd w:val="clear" w:color="auto" w:fill="A5D89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F3D3" w:themeFill="accent2" w:themeFillTint="33"/>
    </w:tcPr>
    <w:tblStylePr w:type="firstRow">
      <w:rPr>
        <w:b/>
        <w:bCs/>
      </w:rPr>
      <w:tblPr/>
      <w:tcPr>
        <w:shd w:val="clear" w:color="auto" w:fill="D1E7A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7A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892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8926" w:themeFill="accent2" w:themeFillShade="BF"/>
      </w:tcPr>
    </w:tblStylePr>
    <w:tblStylePr w:type="band1Vert">
      <w:tblPr/>
      <w:tcPr>
        <w:shd w:val="clear" w:color="auto" w:fill="C6E193" w:themeFill="accent2" w:themeFillTint="7F"/>
      </w:tcPr>
    </w:tblStylePr>
    <w:tblStylePr w:type="band1Horz">
      <w:tblPr/>
      <w:tcPr>
        <w:shd w:val="clear" w:color="auto" w:fill="C6E193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5D7" w:themeFill="accent3" w:themeFillTint="33"/>
    </w:tcPr>
    <w:tblStylePr w:type="firstRow">
      <w:rPr>
        <w:b/>
        <w:bCs/>
      </w:rPr>
      <w:tblPr/>
      <w:tcPr>
        <w:shd w:val="clear" w:color="auto" w:fill="E5EBB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BB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39F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39F27" w:themeFill="accent3" w:themeFillShade="BF"/>
      </w:tcPr>
    </w:tblStylePr>
    <w:tblStylePr w:type="band1Vert">
      <w:tblPr/>
      <w:tcPr>
        <w:shd w:val="clear" w:color="auto" w:fill="DFE79C" w:themeFill="accent3" w:themeFillTint="7F"/>
      </w:tcPr>
    </w:tblStylePr>
    <w:tblStylePr w:type="band1Horz">
      <w:tblPr/>
      <w:tcPr>
        <w:shd w:val="clear" w:color="auto" w:fill="DFE79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8FEEE" w:themeFill="accent4" w:themeFillTint="33"/>
    </w:tcPr>
    <w:tblStylePr w:type="firstRow">
      <w:rPr>
        <w:b/>
        <w:bCs/>
      </w:rPr>
      <w:tblPr/>
      <w:tcPr>
        <w:shd w:val="clear" w:color="auto" w:fill="71FDD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1FDD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170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17057" w:themeFill="accent4" w:themeFillShade="BF"/>
      </w:tcPr>
    </w:tblStylePr>
    <w:tblStylePr w:type="band1Vert">
      <w:tblPr/>
      <w:tcPr>
        <w:shd w:val="clear" w:color="auto" w:fill="4FFCD6" w:themeFill="accent4" w:themeFillTint="7F"/>
      </w:tcPr>
    </w:tblStylePr>
    <w:tblStylePr w:type="band1Horz">
      <w:tblPr/>
      <w:tcPr>
        <w:shd w:val="clear" w:color="auto" w:fill="4FFCD6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F0F3" w:themeFill="accent5" w:themeFillTint="33"/>
    </w:tcPr>
    <w:tblStylePr w:type="firstRow">
      <w:rPr>
        <w:b/>
        <w:bCs/>
      </w:rPr>
      <w:tblPr/>
      <w:tcPr>
        <w:shd w:val="clear" w:color="auto" w:fill="B6E1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E1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B9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B98" w:themeFill="accent5" w:themeFillShade="BF"/>
      </w:tcPr>
    </w:tblStylePr>
    <w:tblStylePr w:type="band1Vert">
      <w:tblPr/>
      <w:tcPr>
        <w:shd w:val="clear" w:color="auto" w:fill="A4DAE1" w:themeFill="accent5" w:themeFillTint="7F"/>
      </w:tcPr>
    </w:tblStylePr>
    <w:tblStylePr w:type="band1Horz">
      <w:tblPr/>
      <w:tcPr>
        <w:shd w:val="clear" w:color="auto" w:fill="A4DAE1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DFC" w:themeFill="accent6" w:themeFillTint="33"/>
    </w:tcPr>
    <w:tblStylePr w:type="firstRow">
      <w:rPr>
        <w:b/>
        <w:bCs/>
      </w:rPr>
      <w:tblPr/>
      <w:tcPr>
        <w:shd w:val="clear" w:color="auto" w:fill="83DCF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DCF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666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66684" w:themeFill="accent6" w:themeFillShade="BF"/>
      </w:tcPr>
    </w:tblStylePr>
    <w:tblStylePr w:type="band1Vert">
      <w:tblPr/>
      <w:tcPr>
        <w:shd w:val="clear" w:color="auto" w:fill="65D4F7" w:themeFill="accent6" w:themeFillTint="7F"/>
      </w:tcPr>
    </w:tblStylePr>
    <w:tblStylePr w:type="band1Horz">
      <w:tblPr/>
      <w:tcPr>
        <w:shd w:val="clear" w:color="auto" w:fill="65D4F7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9329" w:themeFill="accent2" w:themeFillShade="CC"/>
      </w:tcPr>
    </w:tblStylePr>
    <w:tblStylePr w:type="lastRow">
      <w:rPr>
        <w:b/>
        <w:bCs/>
        <w:color w:val="6E9329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7E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9329" w:themeFill="accent2" w:themeFillShade="CC"/>
      </w:tcPr>
    </w:tblStylePr>
    <w:tblStylePr w:type="lastRow">
      <w:rPr>
        <w:b/>
        <w:bCs/>
        <w:color w:val="6E9329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BC9" w:themeFill="accent1" w:themeFillTint="3F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F9E9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9329" w:themeFill="accent2" w:themeFillShade="CC"/>
      </w:tcPr>
    </w:tblStylePr>
    <w:tblStylePr w:type="lastRow">
      <w:rPr>
        <w:b/>
        <w:bCs/>
        <w:color w:val="6E9329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0C9" w:themeFill="accent2" w:themeFillTint="3F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AE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1775D" w:themeFill="accent4" w:themeFillShade="CC"/>
      </w:tcPr>
    </w:tblStylePr>
    <w:tblStylePr w:type="lastRow">
      <w:rPr>
        <w:b/>
        <w:bCs/>
        <w:color w:val="0177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CE" w:themeFill="accent3" w:themeFillTint="3F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CFE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DAA29" w:themeFill="accent3" w:themeFillShade="CC"/>
      </w:tcPr>
    </w:tblStylePr>
    <w:tblStylePr w:type="lastRow">
      <w:rPr>
        <w:b/>
        <w:bCs/>
        <w:color w:val="9DAA2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FDEA" w:themeFill="accent4" w:themeFillTint="3F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7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76D8D" w:themeFill="accent6" w:themeFillShade="CC"/>
      </w:tcPr>
    </w:tblStylePr>
    <w:tblStylePr w:type="lastRow">
      <w:rPr>
        <w:b/>
        <w:bCs/>
        <w:color w:val="076D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CF0" w:themeFill="accent5" w:themeFillTint="3F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6F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95A2" w:themeFill="accent5" w:themeFillShade="CC"/>
      </w:tcPr>
    </w:tblStylePr>
    <w:tblStylePr w:type="lastRow">
      <w:rPr>
        <w:b/>
        <w:bCs/>
        <w:color w:val="3595A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E9FB" w:themeFill="accent6" w:themeFillTint="3F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B83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B8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B833" w:themeColor="accent2"/>
        <w:left w:val="single" w:sz="4" w:space="0" w:color="549E39" w:themeColor="accent1"/>
        <w:bottom w:val="single" w:sz="4" w:space="0" w:color="549E39" w:themeColor="accent1"/>
        <w:right w:val="single" w:sz="4" w:space="0" w:color="549E3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7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B8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5E22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5E22" w:themeColor="accent1" w:themeShade="99"/>
          <w:insideV w:val="nil"/>
        </w:tcBorders>
        <w:shd w:val="clear" w:color="auto" w:fill="325E22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5E22" w:themeFill="accent1" w:themeFillShade="99"/>
      </w:tcPr>
    </w:tblStylePr>
    <w:tblStylePr w:type="band1Vert">
      <w:tblPr/>
      <w:tcPr>
        <w:shd w:val="clear" w:color="auto" w:fill="B7DFA8" w:themeFill="accent1" w:themeFillTint="66"/>
      </w:tcPr>
    </w:tblStylePr>
    <w:tblStylePr w:type="band1Horz">
      <w:tblPr/>
      <w:tcPr>
        <w:shd w:val="clear" w:color="auto" w:fill="A5D89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B833" w:themeColor="accent2"/>
        <w:left w:val="single" w:sz="4" w:space="0" w:color="8AB833" w:themeColor="accent2"/>
        <w:bottom w:val="single" w:sz="4" w:space="0" w:color="8AB833" w:themeColor="accent2"/>
        <w:right w:val="single" w:sz="4" w:space="0" w:color="8AB83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9E9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B8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6E1E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6E1E" w:themeColor="accent2" w:themeShade="99"/>
          <w:insideV w:val="nil"/>
        </w:tcBorders>
        <w:shd w:val="clear" w:color="auto" w:fill="526E1E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1E" w:themeFill="accent2" w:themeFillShade="99"/>
      </w:tcPr>
    </w:tblStylePr>
    <w:tblStylePr w:type="band1Vert">
      <w:tblPr/>
      <w:tcPr>
        <w:shd w:val="clear" w:color="auto" w:fill="D1E7A8" w:themeFill="accent2" w:themeFillTint="66"/>
      </w:tcPr>
    </w:tblStylePr>
    <w:tblStylePr w:type="band1Horz">
      <w:tblPr/>
      <w:tcPr>
        <w:shd w:val="clear" w:color="auto" w:fill="C6E19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29676" w:themeColor="accent4"/>
        <w:left w:val="single" w:sz="4" w:space="0" w:color="C0CF3A" w:themeColor="accent3"/>
        <w:bottom w:val="single" w:sz="4" w:space="0" w:color="C0CF3A" w:themeColor="accent3"/>
        <w:right w:val="single" w:sz="4" w:space="0" w:color="C0CF3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E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2967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7F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7F1F" w:themeColor="accent3" w:themeShade="99"/>
          <w:insideV w:val="nil"/>
        </w:tcBorders>
        <w:shd w:val="clear" w:color="auto" w:fill="757F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7F1F" w:themeFill="accent3" w:themeFillShade="99"/>
      </w:tcPr>
    </w:tblStylePr>
    <w:tblStylePr w:type="band1Vert">
      <w:tblPr/>
      <w:tcPr>
        <w:shd w:val="clear" w:color="auto" w:fill="E5EBB0" w:themeFill="accent3" w:themeFillTint="66"/>
      </w:tcPr>
    </w:tblStylePr>
    <w:tblStylePr w:type="band1Horz">
      <w:tblPr/>
      <w:tcPr>
        <w:shd w:val="clear" w:color="auto" w:fill="DFE79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CF3A" w:themeColor="accent3"/>
        <w:left w:val="single" w:sz="4" w:space="0" w:color="029676" w:themeColor="accent4"/>
        <w:bottom w:val="single" w:sz="4" w:space="0" w:color="029676" w:themeColor="accent4"/>
        <w:right w:val="single" w:sz="4" w:space="0" w:color="02967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E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CF3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1594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5946" w:themeColor="accent4" w:themeShade="99"/>
          <w:insideV w:val="nil"/>
        </w:tcBorders>
        <w:shd w:val="clear" w:color="auto" w:fill="01594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5946" w:themeFill="accent4" w:themeFillShade="99"/>
      </w:tcPr>
    </w:tblStylePr>
    <w:tblStylePr w:type="band1Vert">
      <w:tblPr/>
      <w:tcPr>
        <w:shd w:val="clear" w:color="auto" w:fill="71FDDE" w:themeFill="accent4" w:themeFillTint="66"/>
      </w:tcPr>
    </w:tblStylePr>
    <w:tblStylePr w:type="band1Horz">
      <w:tblPr/>
      <w:tcPr>
        <w:shd w:val="clear" w:color="auto" w:fill="4FFCD6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989B1" w:themeColor="accent6"/>
        <w:left w:val="single" w:sz="4" w:space="0" w:color="4AB5C4" w:themeColor="accent5"/>
        <w:bottom w:val="single" w:sz="4" w:space="0" w:color="4AB5C4" w:themeColor="accent5"/>
        <w:right w:val="single" w:sz="4" w:space="0" w:color="4AB5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7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989B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6F7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6F7A" w:themeColor="accent5" w:themeShade="99"/>
          <w:insideV w:val="nil"/>
        </w:tcBorders>
        <w:shd w:val="clear" w:color="auto" w:fill="286F7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6F7A" w:themeFill="accent5" w:themeFillShade="99"/>
      </w:tcPr>
    </w:tblStylePr>
    <w:tblStylePr w:type="band1Vert">
      <w:tblPr/>
      <w:tcPr>
        <w:shd w:val="clear" w:color="auto" w:fill="B6E1E7" w:themeFill="accent5" w:themeFillTint="66"/>
      </w:tcPr>
    </w:tblStylePr>
    <w:tblStylePr w:type="band1Horz">
      <w:tblPr/>
      <w:tcPr>
        <w:shd w:val="clear" w:color="auto" w:fill="A4DA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AB5C4" w:themeColor="accent5"/>
        <w:left w:val="single" w:sz="4" w:space="0" w:color="0989B1" w:themeColor="accent6"/>
        <w:bottom w:val="single" w:sz="4" w:space="0" w:color="0989B1" w:themeColor="accent6"/>
        <w:right w:val="single" w:sz="4" w:space="0" w:color="0989B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6F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AB5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5516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55169" w:themeColor="accent6" w:themeShade="99"/>
          <w:insideV w:val="nil"/>
        </w:tcBorders>
        <w:shd w:val="clear" w:color="auto" w:fill="05516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169" w:themeFill="accent6" w:themeFillShade="99"/>
      </w:tcPr>
    </w:tblStylePr>
    <w:tblStylePr w:type="band1Vert">
      <w:tblPr/>
      <w:tcPr>
        <w:shd w:val="clear" w:color="auto" w:fill="83DCF8" w:themeFill="accent6" w:themeFillTint="66"/>
      </w:tcPr>
    </w:tblStylePr>
    <w:tblStylePr w:type="band1Horz">
      <w:tblPr/>
      <w:tcPr>
        <w:shd w:val="clear" w:color="auto" w:fill="65D4F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7222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222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2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222"/>
    <w:rPr>
      <w:b/>
      <w:bCs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DarkList">
    <w:name w:val="Dark List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49E3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4E1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762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762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62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62A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AB8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5B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892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89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89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8926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CF3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91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F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F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F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F2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2967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14A3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170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170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70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7057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AB5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C6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B9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B9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B9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B98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989B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4435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666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666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66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6684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72222"/>
    <w:rPr>
      <w:rFonts w:ascii="Segoe UI" w:hAnsi="Segoe UI" w:cs="Segoe UI"/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72222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Emphasis">
    <w:name w:val="Emphasis"/>
    <w:basedOn w:val="DefaultParagraphFont"/>
    <w:uiPriority w:val="20"/>
    <w:semiHidden/>
    <w:qFormat/>
    <w:rsid w:val="00572222"/>
    <w:rPr>
      <w:i/>
      <w:iCs/>
      <w:sz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572222"/>
    <w:rPr>
      <w:sz w:val="2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72222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EnvelopeAddress">
    <w:name w:val="envelope address"/>
    <w:basedOn w:val="Normal"/>
    <w:uiPriority w:val="99"/>
    <w:semiHidden/>
    <w:unhideWhenUsed/>
    <w:rsid w:val="0057222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sid w:val="000F51EC"/>
    <w:rPr>
      <w:color w:val="445C19" w:themeColor="accent2" w:themeShade="80"/>
      <w:sz w:val="22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572222"/>
    <w:rPr>
      <w:sz w:val="22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222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table" w:styleId="GridTable1Light">
    <w:name w:val="Grid Table 1 Light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7DFA8" w:themeColor="accent1" w:themeTint="66"/>
        <w:left w:val="single" w:sz="4" w:space="0" w:color="B7DFA8" w:themeColor="accent1" w:themeTint="66"/>
        <w:bottom w:val="single" w:sz="4" w:space="0" w:color="B7DFA8" w:themeColor="accent1" w:themeTint="66"/>
        <w:right w:val="single" w:sz="4" w:space="0" w:color="B7DFA8" w:themeColor="accent1" w:themeTint="66"/>
        <w:insideH w:val="single" w:sz="4" w:space="0" w:color="B7DFA8" w:themeColor="accent1" w:themeTint="66"/>
        <w:insideV w:val="single" w:sz="4" w:space="0" w:color="B7DFA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1E7A8" w:themeColor="accent2" w:themeTint="66"/>
        <w:left w:val="single" w:sz="4" w:space="0" w:color="D1E7A8" w:themeColor="accent2" w:themeTint="66"/>
        <w:bottom w:val="single" w:sz="4" w:space="0" w:color="D1E7A8" w:themeColor="accent2" w:themeTint="66"/>
        <w:right w:val="single" w:sz="4" w:space="0" w:color="D1E7A8" w:themeColor="accent2" w:themeTint="66"/>
        <w:insideH w:val="single" w:sz="4" w:space="0" w:color="D1E7A8" w:themeColor="accent2" w:themeTint="66"/>
        <w:insideV w:val="single" w:sz="4" w:space="0" w:color="D1E7A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ADB7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B7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5EBB0" w:themeColor="accent3" w:themeTint="66"/>
        <w:left w:val="single" w:sz="4" w:space="0" w:color="E5EBB0" w:themeColor="accent3" w:themeTint="66"/>
        <w:bottom w:val="single" w:sz="4" w:space="0" w:color="E5EBB0" w:themeColor="accent3" w:themeTint="66"/>
        <w:right w:val="single" w:sz="4" w:space="0" w:color="E5EBB0" w:themeColor="accent3" w:themeTint="66"/>
        <w:insideH w:val="single" w:sz="4" w:space="0" w:color="E5EBB0" w:themeColor="accent3" w:themeTint="66"/>
        <w:insideV w:val="single" w:sz="4" w:space="0" w:color="E5EBB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9E28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2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1FDDE" w:themeColor="accent4" w:themeTint="66"/>
        <w:left w:val="single" w:sz="4" w:space="0" w:color="71FDDE" w:themeColor="accent4" w:themeTint="66"/>
        <w:bottom w:val="single" w:sz="4" w:space="0" w:color="71FDDE" w:themeColor="accent4" w:themeTint="66"/>
        <w:right w:val="single" w:sz="4" w:space="0" w:color="71FDDE" w:themeColor="accent4" w:themeTint="66"/>
        <w:insideH w:val="single" w:sz="4" w:space="0" w:color="71FDDE" w:themeColor="accent4" w:themeTint="66"/>
        <w:insideV w:val="single" w:sz="4" w:space="0" w:color="71FDD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2AFCC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AFCC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6E1E7" w:themeColor="accent5" w:themeTint="66"/>
        <w:left w:val="single" w:sz="4" w:space="0" w:color="B6E1E7" w:themeColor="accent5" w:themeTint="66"/>
        <w:bottom w:val="single" w:sz="4" w:space="0" w:color="B6E1E7" w:themeColor="accent5" w:themeTint="66"/>
        <w:right w:val="single" w:sz="4" w:space="0" w:color="B6E1E7" w:themeColor="accent5" w:themeTint="66"/>
        <w:insideH w:val="single" w:sz="4" w:space="0" w:color="B6E1E7" w:themeColor="accent5" w:themeTint="66"/>
        <w:insideV w:val="single" w:sz="4" w:space="0" w:color="B6E1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D2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D2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83DCF8" w:themeColor="accent6" w:themeTint="66"/>
        <w:left w:val="single" w:sz="4" w:space="0" w:color="83DCF8" w:themeColor="accent6" w:themeTint="66"/>
        <w:bottom w:val="single" w:sz="4" w:space="0" w:color="83DCF8" w:themeColor="accent6" w:themeTint="66"/>
        <w:right w:val="single" w:sz="4" w:space="0" w:color="83DCF8" w:themeColor="accent6" w:themeTint="66"/>
        <w:insideH w:val="single" w:sz="4" w:space="0" w:color="83DCF8" w:themeColor="accent6" w:themeTint="66"/>
        <w:insideV w:val="single" w:sz="4" w:space="0" w:color="83DCF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93D07C" w:themeColor="accent1" w:themeTint="99"/>
        <w:bottom w:val="single" w:sz="2" w:space="0" w:color="93D07C" w:themeColor="accent1" w:themeTint="99"/>
        <w:insideH w:val="single" w:sz="2" w:space="0" w:color="93D07C" w:themeColor="accent1" w:themeTint="99"/>
        <w:insideV w:val="single" w:sz="2" w:space="0" w:color="93D07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3D07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3D07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BADB7D" w:themeColor="accent2" w:themeTint="99"/>
        <w:bottom w:val="single" w:sz="2" w:space="0" w:color="BADB7D" w:themeColor="accent2" w:themeTint="99"/>
        <w:insideH w:val="single" w:sz="2" w:space="0" w:color="BADB7D" w:themeColor="accent2" w:themeTint="99"/>
        <w:insideV w:val="single" w:sz="2" w:space="0" w:color="BADB7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B7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B7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D9E288" w:themeColor="accent3" w:themeTint="99"/>
        <w:bottom w:val="single" w:sz="2" w:space="0" w:color="D9E288" w:themeColor="accent3" w:themeTint="99"/>
        <w:insideH w:val="single" w:sz="2" w:space="0" w:color="D9E288" w:themeColor="accent3" w:themeTint="99"/>
        <w:insideV w:val="single" w:sz="2" w:space="0" w:color="D9E28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28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28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2AFCCE" w:themeColor="accent4" w:themeTint="99"/>
        <w:bottom w:val="single" w:sz="2" w:space="0" w:color="2AFCCE" w:themeColor="accent4" w:themeTint="99"/>
        <w:insideH w:val="single" w:sz="2" w:space="0" w:color="2AFCCE" w:themeColor="accent4" w:themeTint="99"/>
        <w:insideV w:val="single" w:sz="2" w:space="0" w:color="2AFCC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AFCC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AFCC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92D2DB" w:themeColor="accent5" w:themeTint="99"/>
        <w:bottom w:val="single" w:sz="2" w:space="0" w:color="92D2DB" w:themeColor="accent5" w:themeTint="99"/>
        <w:insideH w:val="single" w:sz="2" w:space="0" w:color="92D2DB" w:themeColor="accent5" w:themeTint="99"/>
        <w:insideV w:val="single" w:sz="2" w:space="0" w:color="92D2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D2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D2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45CBF5" w:themeColor="accent6" w:themeTint="99"/>
        <w:bottom w:val="single" w:sz="2" w:space="0" w:color="45CBF5" w:themeColor="accent6" w:themeTint="99"/>
        <w:insideH w:val="single" w:sz="2" w:space="0" w:color="45CBF5" w:themeColor="accent6" w:themeTint="99"/>
        <w:insideV w:val="single" w:sz="2" w:space="0" w:color="45CBF5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CBF5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styleId="GridTable3">
    <w:name w:val="Grid Table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  <w:tblStylePr w:type="neCell">
      <w:tblPr/>
      <w:tcPr>
        <w:tcBorders>
          <w:bottom w:val="single" w:sz="4" w:space="0" w:color="93D07C" w:themeColor="accent1" w:themeTint="99"/>
        </w:tcBorders>
      </w:tcPr>
    </w:tblStylePr>
    <w:tblStylePr w:type="nwCell">
      <w:tblPr/>
      <w:tcPr>
        <w:tcBorders>
          <w:bottom w:val="single" w:sz="4" w:space="0" w:color="93D07C" w:themeColor="accent1" w:themeTint="99"/>
        </w:tcBorders>
      </w:tcPr>
    </w:tblStylePr>
    <w:tblStylePr w:type="seCell">
      <w:tblPr/>
      <w:tcPr>
        <w:tcBorders>
          <w:top w:val="single" w:sz="4" w:space="0" w:color="93D07C" w:themeColor="accent1" w:themeTint="99"/>
        </w:tcBorders>
      </w:tcPr>
    </w:tblStylePr>
    <w:tblStylePr w:type="swCell">
      <w:tblPr/>
      <w:tcPr>
        <w:tcBorders>
          <w:top w:val="single" w:sz="4" w:space="0" w:color="93D07C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  <w:insideV w:val="single" w:sz="4" w:space="0" w:color="BADB7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  <w:tblStylePr w:type="neCell">
      <w:tblPr/>
      <w:tcPr>
        <w:tcBorders>
          <w:bottom w:val="single" w:sz="4" w:space="0" w:color="BADB7D" w:themeColor="accent2" w:themeTint="99"/>
        </w:tcBorders>
      </w:tcPr>
    </w:tblStylePr>
    <w:tblStylePr w:type="nwCell">
      <w:tblPr/>
      <w:tcPr>
        <w:tcBorders>
          <w:bottom w:val="single" w:sz="4" w:space="0" w:color="BADB7D" w:themeColor="accent2" w:themeTint="99"/>
        </w:tcBorders>
      </w:tcPr>
    </w:tblStylePr>
    <w:tblStylePr w:type="seCell">
      <w:tblPr/>
      <w:tcPr>
        <w:tcBorders>
          <w:top w:val="single" w:sz="4" w:space="0" w:color="BADB7D" w:themeColor="accent2" w:themeTint="99"/>
        </w:tcBorders>
      </w:tcPr>
    </w:tblStylePr>
    <w:tblStylePr w:type="swCell">
      <w:tblPr/>
      <w:tcPr>
        <w:tcBorders>
          <w:top w:val="single" w:sz="4" w:space="0" w:color="BADB7D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  <w:insideV w:val="single" w:sz="4" w:space="0" w:color="D9E28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  <w:tblStylePr w:type="neCell">
      <w:tblPr/>
      <w:tcPr>
        <w:tcBorders>
          <w:bottom w:val="single" w:sz="4" w:space="0" w:color="D9E288" w:themeColor="accent3" w:themeTint="99"/>
        </w:tcBorders>
      </w:tcPr>
    </w:tblStylePr>
    <w:tblStylePr w:type="nwCell">
      <w:tblPr/>
      <w:tcPr>
        <w:tcBorders>
          <w:bottom w:val="single" w:sz="4" w:space="0" w:color="D9E288" w:themeColor="accent3" w:themeTint="99"/>
        </w:tcBorders>
      </w:tcPr>
    </w:tblStylePr>
    <w:tblStylePr w:type="seCell">
      <w:tblPr/>
      <w:tcPr>
        <w:tcBorders>
          <w:top w:val="single" w:sz="4" w:space="0" w:color="D9E288" w:themeColor="accent3" w:themeTint="99"/>
        </w:tcBorders>
      </w:tcPr>
    </w:tblStylePr>
    <w:tblStylePr w:type="swCell">
      <w:tblPr/>
      <w:tcPr>
        <w:tcBorders>
          <w:top w:val="single" w:sz="4" w:space="0" w:color="D9E288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  <w:insideV w:val="single" w:sz="4" w:space="0" w:color="2AFCC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  <w:tblStylePr w:type="neCell">
      <w:tblPr/>
      <w:tcPr>
        <w:tcBorders>
          <w:bottom w:val="single" w:sz="4" w:space="0" w:color="2AFCCE" w:themeColor="accent4" w:themeTint="99"/>
        </w:tcBorders>
      </w:tcPr>
    </w:tblStylePr>
    <w:tblStylePr w:type="nwCell">
      <w:tblPr/>
      <w:tcPr>
        <w:tcBorders>
          <w:bottom w:val="single" w:sz="4" w:space="0" w:color="2AFCCE" w:themeColor="accent4" w:themeTint="99"/>
        </w:tcBorders>
      </w:tcPr>
    </w:tblStylePr>
    <w:tblStylePr w:type="seCell">
      <w:tblPr/>
      <w:tcPr>
        <w:tcBorders>
          <w:top w:val="single" w:sz="4" w:space="0" w:color="2AFCCE" w:themeColor="accent4" w:themeTint="99"/>
        </w:tcBorders>
      </w:tcPr>
    </w:tblStylePr>
    <w:tblStylePr w:type="swCell">
      <w:tblPr/>
      <w:tcPr>
        <w:tcBorders>
          <w:top w:val="single" w:sz="4" w:space="0" w:color="2AFCC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  <w:insideV w:val="single" w:sz="4" w:space="0" w:color="92D2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  <w:tblStylePr w:type="neCell">
      <w:tblPr/>
      <w:tcPr>
        <w:tcBorders>
          <w:bottom w:val="single" w:sz="4" w:space="0" w:color="92D2DB" w:themeColor="accent5" w:themeTint="99"/>
        </w:tcBorders>
      </w:tcPr>
    </w:tblStylePr>
    <w:tblStylePr w:type="nwCell">
      <w:tblPr/>
      <w:tcPr>
        <w:tcBorders>
          <w:bottom w:val="single" w:sz="4" w:space="0" w:color="92D2DB" w:themeColor="accent5" w:themeTint="99"/>
        </w:tcBorders>
      </w:tcPr>
    </w:tblStylePr>
    <w:tblStylePr w:type="seCell">
      <w:tblPr/>
      <w:tcPr>
        <w:tcBorders>
          <w:top w:val="single" w:sz="4" w:space="0" w:color="92D2DB" w:themeColor="accent5" w:themeTint="99"/>
        </w:tcBorders>
      </w:tcPr>
    </w:tblStylePr>
    <w:tblStylePr w:type="swCell">
      <w:tblPr/>
      <w:tcPr>
        <w:tcBorders>
          <w:top w:val="single" w:sz="4" w:space="0" w:color="92D2D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  <w:insideV w:val="single" w:sz="4" w:space="0" w:color="45CBF5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  <w:tblStylePr w:type="neCell">
      <w:tblPr/>
      <w:tcPr>
        <w:tcBorders>
          <w:bottom w:val="single" w:sz="4" w:space="0" w:color="45CBF5" w:themeColor="accent6" w:themeTint="99"/>
        </w:tcBorders>
      </w:tcPr>
    </w:tblStylePr>
    <w:tblStylePr w:type="nwCell">
      <w:tblPr/>
      <w:tcPr>
        <w:tcBorders>
          <w:bottom w:val="single" w:sz="4" w:space="0" w:color="45CBF5" w:themeColor="accent6" w:themeTint="99"/>
        </w:tcBorders>
      </w:tcPr>
    </w:tblStylePr>
    <w:tblStylePr w:type="seCell">
      <w:tblPr/>
      <w:tcPr>
        <w:tcBorders>
          <w:top w:val="single" w:sz="4" w:space="0" w:color="45CBF5" w:themeColor="accent6" w:themeTint="99"/>
        </w:tcBorders>
      </w:tcPr>
    </w:tblStylePr>
    <w:tblStylePr w:type="swCell">
      <w:tblPr/>
      <w:tcPr>
        <w:tcBorders>
          <w:top w:val="single" w:sz="4" w:space="0" w:color="45CBF5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nil"/>
          <w:insideV w:val="nil"/>
        </w:tcBorders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  <w:insideV w:val="single" w:sz="4" w:space="0" w:color="BADB7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B833" w:themeColor="accent2"/>
          <w:left w:val="single" w:sz="4" w:space="0" w:color="8AB833" w:themeColor="accent2"/>
          <w:bottom w:val="single" w:sz="4" w:space="0" w:color="8AB833" w:themeColor="accent2"/>
          <w:right w:val="single" w:sz="4" w:space="0" w:color="8AB833" w:themeColor="accent2"/>
          <w:insideH w:val="nil"/>
          <w:insideV w:val="nil"/>
        </w:tcBorders>
        <w:shd w:val="clear" w:color="auto" w:fill="8AB833" w:themeFill="accent2"/>
      </w:tcPr>
    </w:tblStylePr>
    <w:tblStylePr w:type="lastRow">
      <w:rPr>
        <w:b/>
        <w:bCs/>
      </w:rPr>
      <w:tblPr/>
      <w:tcPr>
        <w:tcBorders>
          <w:top w:val="double" w:sz="4" w:space="0" w:color="8AB8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  <w:insideV w:val="single" w:sz="4" w:space="0" w:color="D9E28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CF3A" w:themeColor="accent3"/>
          <w:left w:val="single" w:sz="4" w:space="0" w:color="C0CF3A" w:themeColor="accent3"/>
          <w:bottom w:val="single" w:sz="4" w:space="0" w:color="C0CF3A" w:themeColor="accent3"/>
          <w:right w:val="single" w:sz="4" w:space="0" w:color="C0CF3A" w:themeColor="accent3"/>
          <w:insideH w:val="nil"/>
          <w:insideV w:val="nil"/>
        </w:tcBorders>
        <w:shd w:val="clear" w:color="auto" w:fill="C0CF3A" w:themeFill="accent3"/>
      </w:tcPr>
    </w:tblStylePr>
    <w:tblStylePr w:type="lastRow">
      <w:rPr>
        <w:b/>
        <w:bCs/>
      </w:rPr>
      <w:tblPr/>
      <w:tcPr>
        <w:tcBorders>
          <w:top w:val="double" w:sz="4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  <w:insideV w:val="single" w:sz="4" w:space="0" w:color="2AFCC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9676" w:themeColor="accent4"/>
          <w:left w:val="single" w:sz="4" w:space="0" w:color="029676" w:themeColor="accent4"/>
          <w:bottom w:val="single" w:sz="4" w:space="0" w:color="029676" w:themeColor="accent4"/>
          <w:right w:val="single" w:sz="4" w:space="0" w:color="029676" w:themeColor="accent4"/>
          <w:insideH w:val="nil"/>
          <w:insideV w:val="nil"/>
        </w:tcBorders>
        <w:shd w:val="clear" w:color="auto" w:fill="029676" w:themeFill="accent4"/>
      </w:tcPr>
    </w:tblStylePr>
    <w:tblStylePr w:type="lastRow">
      <w:rPr>
        <w:b/>
        <w:bCs/>
      </w:rPr>
      <w:tblPr/>
      <w:tcPr>
        <w:tcBorders>
          <w:top w:val="double" w:sz="4" w:space="0" w:color="02967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  <w:insideV w:val="single" w:sz="4" w:space="0" w:color="92D2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B5C4" w:themeColor="accent5"/>
          <w:left w:val="single" w:sz="4" w:space="0" w:color="4AB5C4" w:themeColor="accent5"/>
          <w:bottom w:val="single" w:sz="4" w:space="0" w:color="4AB5C4" w:themeColor="accent5"/>
          <w:right w:val="single" w:sz="4" w:space="0" w:color="4AB5C4" w:themeColor="accent5"/>
          <w:insideH w:val="nil"/>
          <w:insideV w:val="nil"/>
        </w:tcBorders>
        <w:shd w:val="clear" w:color="auto" w:fill="4AB5C4" w:themeFill="accent5"/>
      </w:tcPr>
    </w:tblStylePr>
    <w:tblStylePr w:type="lastRow">
      <w:rPr>
        <w:b/>
        <w:bCs/>
      </w:rPr>
      <w:tblPr/>
      <w:tcPr>
        <w:tcBorders>
          <w:top w:val="double" w:sz="4" w:space="0" w:color="4AB5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  <w:insideV w:val="single" w:sz="4" w:space="0" w:color="45CBF5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989B1" w:themeColor="accent6"/>
          <w:left w:val="single" w:sz="4" w:space="0" w:color="0989B1" w:themeColor="accent6"/>
          <w:bottom w:val="single" w:sz="4" w:space="0" w:color="0989B1" w:themeColor="accent6"/>
          <w:right w:val="single" w:sz="4" w:space="0" w:color="0989B1" w:themeColor="accent6"/>
          <w:insideH w:val="nil"/>
          <w:insideV w:val="nil"/>
        </w:tcBorders>
        <w:shd w:val="clear" w:color="auto" w:fill="0989B1" w:themeFill="accent6"/>
      </w:tcPr>
    </w:tblStylePr>
    <w:tblStylePr w:type="lastRow">
      <w:rPr>
        <w:b/>
        <w:bCs/>
      </w:rPr>
      <w:tblPr/>
      <w:tcPr>
        <w:tcBorders>
          <w:top w:val="double" w:sz="4" w:space="0" w:color="0989B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FD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E3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E3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49E3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49E39" w:themeFill="accent1"/>
      </w:tcPr>
    </w:tblStylePr>
    <w:tblStylePr w:type="band1Vert">
      <w:tblPr/>
      <w:tcPr>
        <w:shd w:val="clear" w:color="auto" w:fill="B7DFA8" w:themeFill="accent1" w:themeFillTint="66"/>
      </w:tcPr>
    </w:tblStylePr>
    <w:tblStylePr w:type="band1Horz">
      <w:tblPr/>
      <w:tcPr>
        <w:shd w:val="clear" w:color="auto" w:fill="B7DFA8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B83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B83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B83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B833" w:themeFill="accent2"/>
      </w:tcPr>
    </w:tblStylePr>
    <w:tblStylePr w:type="band1Vert">
      <w:tblPr/>
      <w:tcPr>
        <w:shd w:val="clear" w:color="auto" w:fill="D1E7A8" w:themeFill="accent2" w:themeFillTint="66"/>
      </w:tcPr>
    </w:tblStylePr>
    <w:tblStylePr w:type="band1Horz">
      <w:tblPr/>
      <w:tcPr>
        <w:shd w:val="clear" w:color="auto" w:fill="D1E7A8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D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CF3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CF3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CF3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CF3A" w:themeFill="accent3"/>
      </w:tcPr>
    </w:tblStylePr>
    <w:tblStylePr w:type="band1Vert">
      <w:tblPr/>
      <w:tcPr>
        <w:shd w:val="clear" w:color="auto" w:fill="E5EBB0" w:themeFill="accent3" w:themeFillTint="66"/>
      </w:tcPr>
    </w:tblStylePr>
    <w:tblStylePr w:type="band1Horz">
      <w:tblPr/>
      <w:tcPr>
        <w:shd w:val="clear" w:color="auto" w:fill="E5EBB0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EE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967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967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2967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29676" w:themeFill="accent4"/>
      </w:tcPr>
    </w:tblStylePr>
    <w:tblStylePr w:type="band1Vert">
      <w:tblPr/>
      <w:tcPr>
        <w:shd w:val="clear" w:color="auto" w:fill="71FDDE" w:themeFill="accent4" w:themeFillTint="66"/>
      </w:tcPr>
    </w:tblStylePr>
    <w:tblStylePr w:type="band1Horz">
      <w:tblPr/>
      <w:tcPr>
        <w:shd w:val="clear" w:color="auto" w:fill="71FDD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0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B5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B5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B5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B5C4" w:themeFill="accent5"/>
      </w:tcPr>
    </w:tblStylePr>
    <w:tblStylePr w:type="band1Vert">
      <w:tblPr/>
      <w:tcPr>
        <w:shd w:val="clear" w:color="auto" w:fill="B6E1E7" w:themeFill="accent5" w:themeFillTint="66"/>
      </w:tcPr>
    </w:tblStylePr>
    <w:tblStylePr w:type="band1Horz">
      <w:tblPr/>
      <w:tcPr>
        <w:shd w:val="clear" w:color="auto" w:fill="B6E1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DF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989B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989B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989B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989B1" w:themeFill="accent6"/>
      </w:tcPr>
    </w:tblStylePr>
    <w:tblStylePr w:type="band1Vert">
      <w:tblPr/>
      <w:tcPr>
        <w:shd w:val="clear" w:color="auto" w:fill="83DCF8" w:themeFill="accent6" w:themeFillTint="66"/>
      </w:tcPr>
    </w:tblStylePr>
    <w:tblStylePr w:type="band1Horz">
      <w:tblPr/>
      <w:tcPr>
        <w:shd w:val="clear" w:color="auto" w:fill="83DCF8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572222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572222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  <w:insideV w:val="single" w:sz="4" w:space="0" w:color="BADB7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B7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B7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572222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  <w:insideV w:val="single" w:sz="4" w:space="0" w:color="D9E28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9E28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2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572222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  <w:insideV w:val="single" w:sz="4" w:space="0" w:color="2AFCC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2AFCC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AFCC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572222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  <w:insideV w:val="single" w:sz="4" w:space="0" w:color="92D2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D2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D2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572222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  <w:insideV w:val="single" w:sz="4" w:space="0" w:color="45CBF5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72222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  <w:tblStylePr w:type="neCell">
      <w:tblPr/>
      <w:tcPr>
        <w:tcBorders>
          <w:bottom w:val="single" w:sz="4" w:space="0" w:color="93D07C" w:themeColor="accent1" w:themeTint="99"/>
        </w:tcBorders>
      </w:tcPr>
    </w:tblStylePr>
    <w:tblStylePr w:type="nwCell">
      <w:tblPr/>
      <w:tcPr>
        <w:tcBorders>
          <w:bottom w:val="single" w:sz="4" w:space="0" w:color="93D07C" w:themeColor="accent1" w:themeTint="99"/>
        </w:tcBorders>
      </w:tcPr>
    </w:tblStylePr>
    <w:tblStylePr w:type="seCell">
      <w:tblPr/>
      <w:tcPr>
        <w:tcBorders>
          <w:top w:val="single" w:sz="4" w:space="0" w:color="93D07C" w:themeColor="accent1" w:themeTint="99"/>
        </w:tcBorders>
      </w:tcPr>
    </w:tblStylePr>
    <w:tblStylePr w:type="swCell">
      <w:tblPr/>
      <w:tcPr>
        <w:tcBorders>
          <w:top w:val="single" w:sz="4" w:space="0" w:color="93D07C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72222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  <w:insideV w:val="single" w:sz="4" w:space="0" w:color="BADB7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  <w:tblStylePr w:type="neCell">
      <w:tblPr/>
      <w:tcPr>
        <w:tcBorders>
          <w:bottom w:val="single" w:sz="4" w:space="0" w:color="BADB7D" w:themeColor="accent2" w:themeTint="99"/>
        </w:tcBorders>
      </w:tcPr>
    </w:tblStylePr>
    <w:tblStylePr w:type="nwCell">
      <w:tblPr/>
      <w:tcPr>
        <w:tcBorders>
          <w:bottom w:val="single" w:sz="4" w:space="0" w:color="BADB7D" w:themeColor="accent2" w:themeTint="99"/>
        </w:tcBorders>
      </w:tcPr>
    </w:tblStylePr>
    <w:tblStylePr w:type="seCell">
      <w:tblPr/>
      <w:tcPr>
        <w:tcBorders>
          <w:top w:val="single" w:sz="4" w:space="0" w:color="BADB7D" w:themeColor="accent2" w:themeTint="99"/>
        </w:tcBorders>
      </w:tcPr>
    </w:tblStylePr>
    <w:tblStylePr w:type="swCell">
      <w:tblPr/>
      <w:tcPr>
        <w:tcBorders>
          <w:top w:val="single" w:sz="4" w:space="0" w:color="BADB7D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72222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  <w:insideV w:val="single" w:sz="4" w:space="0" w:color="D9E28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  <w:tblStylePr w:type="neCell">
      <w:tblPr/>
      <w:tcPr>
        <w:tcBorders>
          <w:bottom w:val="single" w:sz="4" w:space="0" w:color="D9E288" w:themeColor="accent3" w:themeTint="99"/>
        </w:tcBorders>
      </w:tcPr>
    </w:tblStylePr>
    <w:tblStylePr w:type="nwCell">
      <w:tblPr/>
      <w:tcPr>
        <w:tcBorders>
          <w:bottom w:val="single" w:sz="4" w:space="0" w:color="D9E288" w:themeColor="accent3" w:themeTint="99"/>
        </w:tcBorders>
      </w:tcPr>
    </w:tblStylePr>
    <w:tblStylePr w:type="seCell">
      <w:tblPr/>
      <w:tcPr>
        <w:tcBorders>
          <w:top w:val="single" w:sz="4" w:space="0" w:color="D9E288" w:themeColor="accent3" w:themeTint="99"/>
        </w:tcBorders>
      </w:tcPr>
    </w:tblStylePr>
    <w:tblStylePr w:type="swCell">
      <w:tblPr/>
      <w:tcPr>
        <w:tcBorders>
          <w:top w:val="single" w:sz="4" w:space="0" w:color="D9E288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72222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  <w:insideV w:val="single" w:sz="4" w:space="0" w:color="2AFCC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  <w:tblStylePr w:type="neCell">
      <w:tblPr/>
      <w:tcPr>
        <w:tcBorders>
          <w:bottom w:val="single" w:sz="4" w:space="0" w:color="2AFCCE" w:themeColor="accent4" w:themeTint="99"/>
        </w:tcBorders>
      </w:tcPr>
    </w:tblStylePr>
    <w:tblStylePr w:type="nwCell">
      <w:tblPr/>
      <w:tcPr>
        <w:tcBorders>
          <w:bottom w:val="single" w:sz="4" w:space="0" w:color="2AFCCE" w:themeColor="accent4" w:themeTint="99"/>
        </w:tcBorders>
      </w:tcPr>
    </w:tblStylePr>
    <w:tblStylePr w:type="seCell">
      <w:tblPr/>
      <w:tcPr>
        <w:tcBorders>
          <w:top w:val="single" w:sz="4" w:space="0" w:color="2AFCCE" w:themeColor="accent4" w:themeTint="99"/>
        </w:tcBorders>
      </w:tcPr>
    </w:tblStylePr>
    <w:tblStylePr w:type="swCell">
      <w:tblPr/>
      <w:tcPr>
        <w:tcBorders>
          <w:top w:val="single" w:sz="4" w:space="0" w:color="2AFCC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72222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  <w:insideV w:val="single" w:sz="4" w:space="0" w:color="92D2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  <w:tblStylePr w:type="neCell">
      <w:tblPr/>
      <w:tcPr>
        <w:tcBorders>
          <w:bottom w:val="single" w:sz="4" w:space="0" w:color="92D2DB" w:themeColor="accent5" w:themeTint="99"/>
        </w:tcBorders>
      </w:tcPr>
    </w:tblStylePr>
    <w:tblStylePr w:type="nwCell">
      <w:tblPr/>
      <w:tcPr>
        <w:tcBorders>
          <w:bottom w:val="single" w:sz="4" w:space="0" w:color="92D2DB" w:themeColor="accent5" w:themeTint="99"/>
        </w:tcBorders>
      </w:tcPr>
    </w:tblStylePr>
    <w:tblStylePr w:type="seCell">
      <w:tblPr/>
      <w:tcPr>
        <w:tcBorders>
          <w:top w:val="single" w:sz="4" w:space="0" w:color="92D2DB" w:themeColor="accent5" w:themeTint="99"/>
        </w:tcBorders>
      </w:tcPr>
    </w:tblStylePr>
    <w:tblStylePr w:type="swCell">
      <w:tblPr/>
      <w:tcPr>
        <w:tcBorders>
          <w:top w:val="single" w:sz="4" w:space="0" w:color="92D2D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72222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  <w:insideV w:val="single" w:sz="4" w:space="0" w:color="45CBF5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  <w:tblStylePr w:type="neCell">
      <w:tblPr/>
      <w:tcPr>
        <w:tcBorders>
          <w:bottom w:val="single" w:sz="4" w:space="0" w:color="45CBF5" w:themeColor="accent6" w:themeTint="99"/>
        </w:tcBorders>
      </w:tcPr>
    </w:tblStylePr>
    <w:tblStylePr w:type="nwCell">
      <w:tblPr/>
      <w:tcPr>
        <w:tcBorders>
          <w:bottom w:val="single" w:sz="4" w:space="0" w:color="45CBF5" w:themeColor="accent6" w:themeTint="99"/>
        </w:tcBorders>
      </w:tcPr>
    </w:tblStylePr>
    <w:tblStylePr w:type="seCell">
      <w:tblPr/>
      <w:tcPr>
        <w:tcBorders>
          <w:top w:val="single" w:sz="4" w:space="0" w:color="45CBF5" w:themeColor="accent6" w:themeTint="99"/>
        </w:tcBorders>
      </w:tcPr>
    </w:tblStylePr>
    <w:tblStylePr w:type="swCell">
      <w:tblPr/>
      <w:tcPr>
        <w:tcBorders>
          <w:top w:val="single" w:sz="4" w:space="0" w:color="45CBF5" w:themeColor="accent6" w:themeTint="99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572222"/>
    <w:rPr>
      <w:rFonts w:asciiTheme="majorHAnsi" w:eastAsiaTheme="majorEastAsia" w:hAnsiTheme="majorHAnsi" w:cstheme="majorBidi"/>
      <w:color w:val="294E1C" w:themeColor="accent1" w:themeShade="7F"/>
      <w:kern w:val="16"/>
      <w:sz w:val="24"/>
      <w:szCs w:val="24"/>
      <w14:ligatures w14:val="standardContextual"/>
      <w14:numForm w14:val="oldStyle"/>
      <w14:numSpacing w14:val="proportional"/>
      <w14:cntxtAlt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2222"/>
    <w:rPr>
      <w:rFonts w:asciiTheme="majorHAnsi" w:eastAsiaTheme="majorEastAsia" w:hAnsiTheme="majorHAnsi" w:cstheme="majorBidi"/>
      <w:i/>
      <w:iCs/>
      <w:color w:val="3E762A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2222"/>
    <w:rPr>
      <w:rFonts w:asciiTheme="majorHAnsi" w:eastAsiaTheme="majorEastAsia" w:hAnsiTheme="majorHAnsi" w:cstheme="majorBidi"/>
      <w:color w:val="3E762A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2222"/>
    <w:rPr>
      <w:rFonts w:asciiTheme="majorHAnsi" w:eastAsiaTheme="majorEastAsia" w:hAnsiTheme="majorHAnsi" w:cstheme="majorBidi"/>
      <w:color w:val="294E1C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2222"/>
    <w:rPr>
      <w:rFonts w:asciiTheme="majorHAnsi" w:eastAsiaTheme="majorEastAsia" w:hAnsiTheme="majorHAnsi" w:cstheme="majorBidi"/>
      <w:i/>
      <w:iCs/>
      <w:color w:val="294E1C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2222"/>
    <w:rPr>
      <w:rFonts w:asciiTheme="majorHAnsi" w:eastAsiaTheme="majorEastAsia" w:hAnsiTheme="majorHAnsi" w:cstheme="majorBidi"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2222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styleId="HTMLAcronym">
    <w:name w:val="HTML Acronym"/>
    <w:basedOn w:val="DefaultParagraphFont"/>
    <w:uiPriority w:val="99"/>
    <w:semiHidden/>
    <w:unhideWhenUsed/>
    <w:rsid w:val="00572222"/>
    <w:rPr>
      <w:sz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72222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72222"/>
    <w:rPr>
      <w:i/>
      <w:iCs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HTMLCite">
    <w:name w:val="HTML Cite"/>
    <w:basedOn w:val="DefaultParagraphFont"/>
    <w:uiPriority w:val="99"/>
    <w:semiHidden/>
    <w:unhideWhenUsed/>
    <w:rsid w:val="00572222"/>
    <w:rPr>
      <w:i/>
      <w:iCs/>
      <w:sz w:val="22"/>
    </w:rPr>
  </w:style>
  <w:style w:type="character" w:styleId="HTMLCode">
    <w:name w:val="HTML Code"/>
    <w:basedOn w:val="DefaultParagraphFont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72222"/>
    <w:rPr>
      <w:i/>
      <w:iCs/>
      <w:sz w:val="22"/>
    </w:rPr>
  </w:style>
  <w:style w:type="character" w:styleId="HTMLKeyboard">
    <w:name w:val="HTML Keyboard"/>
    <w:basedOn w:val="DefaultParagraphFont"/>
    <w:uiPriority w:val="99"/>
    <w:semiHidden/>
    <w:unhideWhenUsed/>
    <w:rsid w:val="0057222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2222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HTMLSample">
    <w:name w:val="HTML Sample"/>
    <w:basedOn w:val="DefaultParagraphFont"/>
    <w:uiPriority w:val="99"/>
    <w:semiHidden/>
    <w:unhideWhenUsed/>
    <w:rsid w:val="00572222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72222"/>
    <w:rPr>
      <w:i/>
      <w:iCs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0F51EC"/>
    <w:rPr>
      <w:color w:val="014A3A" w:themeColor="accent4" w:themeShade="80"/>
      <w:sz w:val="22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7222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rsid w:val="000F51EC"/>
    <w:rPr>
      <w:i/>
      <w:iCs/>
      <w:color w:val="3E762A" w:themeColor="accent1" w:themeShade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0F51EC"/>
    <w:pPr>
      <w:pBdr>
        <w:top w:val="single" w:sz="4" w:space="10" w:color="549E39" w:themeColor="accent1"/>
        <w:bottom w:val="single" w:sz="4" w:space="10" w:color="549E39" w:themeColor="accent1"/>
      </w:pBdr>
      <w:spacing w:before="360" w:after="360"/>
      <w:ind w:left="864" w:right="864"/>
      <w:jc w:val="center"/>
    </w:pPr>
    <w:rPr>
      <w:i/>
      <w:iCs/>
      <w:color w:val="3E762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F51EC"/>
    <w:rPr>
      <w:i/>
      <w:iCs/>
      <w:color w:val="3E762A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0F51EC"/>
    <w:rPr>
      <w:b/>
      <w:bCs/>
      <w:caps w:val="0"/>
      <w:smallCaps/>
      <w:color w:val="3E762A" w:themeColor="accent1" w:themeShade="BF"/>
      <w:spacing w:val="5"/>
      <w:sz w:val="22"/>
    </w:rPr>
  </w:style>
  <w:style w:type="table" w:styleId="LightGrid">
    <w:name w:val="Light Grid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549E39" w:themeColor="accent1"/>
        <w:left w:val="single" w:sz="8" w:space="0" w:color="549E39" w:themeColor="accent1"/>
        <w:bottom w:val="single" w:sz="8" w:space="0" w:color="549E39" w:themeColor="accent1"/>
        <w:right w:val="single" w:sz="8" w:space="0" w:color="549E39" w:themeColor="accent1"/>
        <w:insideH w:val="single" w:sz="8" w:space="0" w:color="549E39" w:themeColor="accent1"/>
        <w:insideV w:val="single" w:sz="8" w:space="0" w:color="549E3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18" w:space="0" w:color="549E39" w:themeColor="accent1"/>
          <w:right w:val="single" w:sz="8" w:space="0" w:color="549E39" w:themeColor="accent1"/>
          <w:insideH w:val="nil"/>
          <w:insideV w:val="single" w:sz="8" w:space="0" w:color="549E3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  <w:insideH w:val="nil"/>
          <w:insideV w:val="single" w:sz="8" w:space="0" w:color="549E3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</w:tcPr>
    </w:tblStylePr>
    <w:tblStylePr w:type="band1Vert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  <w:shd w:val="clear" w:color="auto" w:fill="D2EBC9" w:themeFill="accent1" w:themeFillTint="3F"/>
      </w:tcPr>
    </w:tblStylePr>
    <w:tblStylePr w:type="band1Horz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  <w:insideV w:val="single" w:sz="8" w:space="0" w:color="549E39" w:themeColor="accent1"/>
        </w:tcBorders>
        <w:shd w:val="clear" w:color="auto" w:fill="D2EBC9" w:themeFill="accent1" w:themeFillTint="3F"/>
      </w:tcPr>
    </w:tblStylePr>
    <w:tblStylePr w:type="band2Horz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  <w:insideV w:val="single" w:sz="8" w:space="0" w:color="549E39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8AB833" w:themeColor="accent2"/>
        <w:left w:val="single" w:sz="8" w:space="0" w:color="8AB833" w:themeColor="accent2"/>
        <w:bottom w:val="single" w:sz="8" w:space="0" w:color="8AB833" w:themeColor="accent2"/>
        <w:right w:val="single" w:sz="8" w:space="0" w:color="8AB833" w:themeColor="accent2"/>
        <w:insideH w:val="single" w:sz="8" w:space="0" w:color="8AB833" w:themeColor="accent2"/>
        <w:insideV w:val="single" w:sz="8" w:space="0" w:color="8AB83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18" w:space="0" w:color="8AB833" w:themeColor="accent2"/>
          <w:right w:val="single" w:sz="8" w:space="0" w:color="8AB833" w:themeColor="accent2"/>
          <w:insideH w:val="nil"/>
          <w:insideV w:val="single" w:sz="8" w:space="0" w:color="8AB83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  <w:insideH w:val="nil"/>
          <w:insideV w:val="single" w:sz="8" w:space="0" w:color="8AB83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</w:tcPr>
    </w:tblStylePr>
    <w:tblStylePr w:type="band1Vert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  <w:shd w:val="clear" w:color="auto" w:fill="E2F0C9" w:themeFill="accent2" w:themeFillTint="3F"/>
      </w:tcPr>
    </w:tblStylePr>
    <w:tblStylePr w:type="band1Horz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  <w:insideV w:val="single" w:sz="8" w:space="0" w:color="8AB833" w:themeColor="accent2"/>
        </w:tcBorders>
        <w:shd w:val="clear" w:color="auto" w:fill="E2F0C9" w:themeFill="accent2" w:themeFillTint="3F"/>
      </w:tcPr>
    </w:tblStylePr>
    <w:tblStylePr w:type="band2Horz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  <w:insideV w:val="single" w:sz="8" w:space="0" w:color="8AB83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0CF3A" w:themeColor="accent3"/>
        <w:left w:val="single" w:sz="8" w:space="0" w:color="C0CF3A" w:themeColor="accent3"/>
        <w:bottom w:val="single" w:sz="8" w:space="0" w:color="C0CF3A" w:themeColor="accent3"/>
        <w:right w:val="single" w:sz="8" w:space="0" w:color="C0CF3A" w:themeColor="accent3"/>
        <w:insideH w:val="single" w:sz="8" w:space="0" w:color="C0CF3A" w:themeColor="accent3"/>
        <w:insideV w:val="single" w:sz="8" w:space="0" w:color="C0CF3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18" w:space="0" w:color="C0CF3A" w:themeColor="accent3"/>
          <w:right w:val="single" w:sz="8" w:space="0" w:color="C0CF3A" w:themeColor="accent3"/>
          <w:insideH w:val="nil"/>
          <w:insideV w:val="single" w:sz="8" w:space="0" w:color="C0CF3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  <w:insideH w:val="nil"/>
          <w:insideV w:val="single" w:sz="8" w:space="0" w:color="C0CF3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  <w:tblStylePr w:type="band1Vert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  <w:shd w:val="clear" w:color="auto" w:fill="EFF3CE" w:themeFill="accent3" w:themeFillTint="3F"/>
      </w:tcPr>
    </w:tblStylePr>
    <w:tblStylePr w:type="band1Horz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  <w:insideV w:val="single" w:sz="8" w:space="0" w:color="C0CF3A" w:themeColor="accent3"/>
        </w:tcBorders>
        <w:shd w:val="clear" w:color="auto" w:fill="EFF3CE" w:themeFill="accent3" w:themeFillTint="3F"/>
      </w:tcPr>
    </w:tblStylePr>
    <w:tblStylePr w:type="band2Horz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  <w:insideV w:val="single" w:sz="8" w:space="0" w:color="C0CF3A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29676" w:themeColor="accent4"/>
        <w:left w:val="single" w:sz="8" w:space="0" w:color="029676" w:themeColor="accent4"/>
        <w:bottom w:val="single" w:sz="8" w:space="0" w:color="029676" w:themeColor="accent4"/>
        <w:right w:val="single" w:sz="8" w:space="0" w:color="029676" w:themeColor="accent4"/>
        <w:insideH w:val="single" w:sz="8" w:space="0" w:color="029676" w:themeColor="accent4"/>
        <w:insideV w:val="single" w:sz="8" w:space="0" w:color="02967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18" w:space="0" w:color="029676" w:themeColor="accent4"/>
          <w:right w:val="single" w:sz="8" w:space="0" w:color="029676" w:themeColor="accent4"/>
          <w:insideH w:val="nil"/>
          <w:insideV w:val="single" w:sz="8" w:space="0" w:color="02967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  <w:insideH w:val="nil"/>
          <w:insideV w:val="single" w:sz="8" w:space="0" w:color="02967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</w:tcPr>
    </w:tblStylePr>
    <w:tblStylePr w:type="band1Vert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  <w:shd w:val="clear" w:color="auto" w:fill="A7FDEA" w:themeFill="accent4" w:themeFillTint="3F"/>
      </w:tcPr>
    </w:tblStylePr>
    <w:tblStylePr w:type="band1Horz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  <w:insideV w:val="single" w:sz="8" w:space="0" w:color="029676" w:themeColor="accent4"/>
        </w:tcBorders>
        <w:shd w:val="clear" w:color="auto" w:fill="A7FDEA" w:themeFill="accent4" w:themeFillTint="3F"/>
      </w:tcPr>
    </w:tblStylePr>
    <w:tblStylePr w:type="band2Horz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  <w:insideV w:val="single" w:sz="8" w:space="0" w:color="029676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AB5C4" w:themeColor="accent5"/>
        <w:left w:val="single" w:sz="8" w:space="0" w:color="4AB5C4" w:themeColor="accent5"/>
        <w:bottom w:val="single" w:sz="8" w:space="0" w:color="4AB5C4" w:themeColor="accent5"/>
        <w:right w:val="single" w:sz="8" w:space="0" w:color="4AB5C4" w:themeColor="accent5"/>
        <w:insideH w:val="single" w:sz="8" w:space="0" w:color="4AB5C4" w:themeColor="accent5"/>
        <w:insideV w:val="single" w:sz="8" w:space="0" w:color="4AB5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18" w:space="0" w:color="4AB5C4" w:themeColor="accent5"/>
          <w:right w:val="single" w:sz="8" w:space="0" w:color="4AB5C4" w:themeColor="accent5"/>
          <w:insideH w:val="nil"/>
          <w:insideV w:val="single" w:sz="8" w:space="0" w:color="4AB5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  <w:insideH w:val="nil"/>
          <w:insideV w:val="single" w:sz="8" w:space="0" w:color="4AB5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</w:tcPr>
    </w:tblStylePr>
    <w:tblStylePr w:type="band1Vert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  <w:shd w:val="clear" w:color="auto" w:fill="D2ECF0" w:themeFill="accent5" w:themeFillTint="3F"/>
      </w:tcPr>
    </w:tblStylePr>
    <w:tblStylePr w:type="band1Horz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  <w:insideV w:val="single" w:sz="8" w:space="0" w:color="4AB5C4" w:themeColor="accent5"/>
        </w:tcBorders>
        <w:shd w:val="clear" w:color="auto" w:fill="D2ECF0" w:themeFill="accent5" w:themeFillTint="3F"/>
      </w:tcPr>
    </w:tblStylePr>
    <w:tblStylePr w:type="band2Horz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  <w:insideV w:val="single" w:sz="8" w:space="0" w:color="4AB5C4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989B1" w:themeColor="accent6"/>
        <w:left w:val="single" w:sz="8" w:space="0" w:color="0989B1" w:themeColor="accent6"/>
        <w:bottom w:val="single" w:sz="8" w:space="0" w:color="0989B1" w:themeColor="accent6"/>
        <w:right w:val="single" w:sz="8" w:space="0" w:color="0989B1" w:themeColor="accent6"/>
        <w:insideH w:val="single" w:sz="8" w:space="0" w:color="0989B1" w:themeColor="accent6"/>
        <w:insideV w:val="single" w:sz="8" w:space="0" w:color="0989B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18" w:space="0" w:color="0989B1" w:themeColor="accent6"/>
          <w:right w:val="single" w:sz="8" w:space="0" w:color="0989B1" w:themeColor="accent6"/>
          <w:insideH w:val="nil"/>
          <w:insideV w:val="single" w:sz="8" w:space="0" w:color="0989B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  <w:insideH w:val="nil"/>
          <w:insideV w:val="single" w:sz="8" w:space="0" w:color="0989B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</w:tcPr>
    </w:tblStylePr>
    <w:tblStylePr w:type="band1Vert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  <w:shd w:val="clear" w:color="auto" w:fill="B2E9FB" w:themeFill="accent6" w:themeFillTint="3F"/>
      </w:tcPr>
    </w:tblStylePr>
    <w:tblStylePr w:type="band1Horz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  <w:insideV w:val="single" w:sz="8" w:space="0" w:color="0989B1" w:themeColor="accent6"/>
        </w:tcBorders>
        <w:shd w:val="clear" w:color="auto" w:fill="B2E9FB" w:themeFill="accent6" w:themeFillTint="3F"/>
      </w:tcPr>
    </w:tblStylePr>
    <w:tblStylePr w:type="band2Horz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  <w:insideV w:val="single" w:sz="8" w:space="0" w:color="0989B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549E39" w:themeColor="accent1"/>
        <w:left w:val="single" w:sz="8" w:space="0" w:color="549E39" w:themeColor="accent1"/>
        <w:bottom w:val="single" w:sz="8" w:space="0" w:color="549E39" w:themeColor="accent1"/>
        <w:right w:val="single" w:sz="8" w:space="0" w:color="549E3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49E3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</w:tcPr>
    </w:tblStylePr>
    <w:tblStylePr w:type="band1Horz">
      <w:tblPr/>
      <w:tcPr>
        <w:tcBorders>
          <w:top w:val="single" w:sz="8" w:space="0" w:color="549E39" w:themeColor="accent1"/>
          <w:left w:val="single" w:sz="8" w:space="0" w:color="549E39" w:themeColor="accent1"/>
          <w:bottom w:val="single" w:sz="8" w:space="0" w:color="549E39" w:themeColor="accent1"/>
          <w:right w:val="single" w:sz="8" w:space="0" w:color="549E39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8AB833" w:themeColor="accent2"/>
        <w:left w:val="single" w:sz="8" w:space="0" w:color="8AB833" w:themeColor="accent2"/>
        <w:bottom w:val="single" w:sz="8" w:space="0" w:color="8AB833" w:themeColor="accent2"/>
        <w:right w:val="single" w:sz="8" w:space="0" w:color="8AB83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B8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</w:tcPr>
    </w:tblStylePr>
    <w:tblStylePr w:type="band1Horz">
      <w:tblPr/>
      <w:tcPr>
        <w:tcBorders>
          <w:top w:val="single" w:sz="8" w:space="0" w:color="8AB833" w:themeColor="accent2"/>
          <w:left w:val="single" w:sz="8" w:space="0" w:color="8AB833" w:themeColor="accent2"/>
          <w:bottom w:val="single" w:sz="8" w:space="0" w:color="8AB833" w:themeColor="accent2"/>
          <w:right w:val="single" w:sz="8" w:space="0" w:color="8AB83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0CF3A" w:themeColor="accent3"/>
        <w:left w:val="single" w:sz="8" w:space="0" w:color="C0CF3A" w:themeColor="accent3"/>
        <w:bottom w:val="single" w:sz="8" w:space="0" w:color="C0CF3A" w:themeColor="accent3"/>
        <w:right w:val="single" w:sz="8" w:space="0" w:color="C0CF3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CF3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  <w:tblStylePr w:type="band1Horz">
      <w:tblPr/>
      <w:tcPr>
        <w:tcBorders>
          <w:top w:val="single" w:sz="8" w:space="0" w:color="C0CF3A" w:themeColor="accent3"/>
          <w:left w:val="single" w:sz="8" w:space="0" w:color="C0CF3A" w:themeColor="accent3"/>
          <w:bottom w:val="single" w:sz="8" w:space="0" w:color="C0CF3A" w:themeColor="accent3"/>
          <w:right w:val="single" w:sz="8" w:space="0" w:color="C0CF3A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29676" w:themeColor="accent4"/>
        <w:left w:val="single" w:sz="8" w:space="0" w:color="029676" w:themeColor="accent4"/>
        <w:bottom w:val="single" w:sz="8" w:space="0" w:color="029676" w:themeColor="accent4"/>
        <w:right w:val="single" w:sz="8" w:space="0" w:color="02967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2967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</w:tcPr>
    </w:tblStylePr>
    <w:tblStylePr w:type="band1Horz">
      <w:tblPr/>
      <w:tcPr>
        <w:tcBorders>
          <w:top w:val="single" w:sz="8" w:space="0" w:color="029676" w:themeColor="accent4"/>
          <w:left w:val="single" w:sz="8" w:space="0" w:color="029676" w:themeColor="accent4"/>
          <w:bottom w:val="single" w:sz="8" w:space="0" w:color="029676" w:themeColor="accent4"/>
          <w:right w:val="single" w:sz="8" w:space="0" w:color="029676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AB5C4" w:themeColor="accent5"/>
        <w:left w:val="single" w:sz="8" w:space="0" w:color="4AB5C4" w:themeColor="accent5"/>
        <w:bottom w:val="single" w:sz="8" w:space="0" w:color="4AB5C4" w:themeColor="accent5"/>
        <w:right w:val="single" w:sz="8" w:space="0" w:color="4AB5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AB5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</w:tcPr>
    </w:tblStylePr>
    <w:tblStylePr w:type="band1Horz">
      <w:tblPr/>
      <w:tcPr>
        <w:tcBorders>
          <w:top w:val="single" w:sz="8" w:space="0" w:color="4AB5C4" w:themeColor="accent5"/>
          <w:left w:val="single" w:sz="8" w:space="0" w:color="4AB5C4" w:themeColor="accent5"/>
          <w:bottom w:val="single" w:sz="8" w:space="0" w:color="4AB5C4" w:themeColor="accent5"/>
          <w:right w:val="single" w:sz="8" w:space="0" w:color="4AB5C4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989B1" w:themeColor="accent6"/>
        <w:left w:val="single" w:sz="8" w:space="0" w:color="0989B1" w:themeColor="accent6"/>
        <w:bottom w:val="single" w:sz="8" w:space="0" w:color="0989B1" w:themeColor="accent6"/>
        <w:right w:val="single" w:sz="8" w:space="0" w:color="0989B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89B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</w:tcPr>
    </w:tblStylePr>
    <w:tblStylePr w:type="band1Horz">
      <w:tblPr/>
      <w:tcPr>
        <w:tcBorders>
          <w:top w:val="single" w:sz="8" w:space="0" w:color="0989B1" w:themeColor="accent6"/>
          <w:left w:val="single" w:sz="8" w:space="0" w:color="0989B1" w:themeColor="accent6"/>
          <w:bottom w:val="single" w:sz="8" w:space="0" w:color="0989B1" w:themeColor="accent6"/>
          <w:right w:val="single" w:sz="8" w:space="0" w:color="0989B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722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72222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  <w:tblBorders>
        <w:top w:val="single" w:sz="8" w:space="0" w:color="549E39" w:themeColor="accent1"/>
        <w:bottom w:val="single" w:sz="8" w:space="0" w:color="549E3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E39" w:themeColor="accent1"/>
          <w:left w:val="nil"/>
          <w:bottom w:val="single" w:sz="8" w:space="0" w:color="549E3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E39" w:themeColor="accent1"/>
          <w:left w:val="nil"/>
          <w:bottom w:val="single" w:sz="8" w:space="0" w:color="549E3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BC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BC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72222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Borders>
        <w:top w:val="single" w:sz="8" w:space="0" w:color="8AB833" w:themeColor="accent2"/>
        <w:bottom w:val="single" w:sz="8" w:space="0" w:color="8AB83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B833" w:themeColor="accent2"/>
          <w:left w:val="nil"/>
          <w:bottom w:val="single" w:sz="8" w:space="0" w:color="8AB83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B833" w:themeColor="accent2"/>
          <w:left w:val="nil"/>
          <w:bottom w:val="single" w:sz="8" w:space="0" w:color="8AB83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0C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F0C9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72222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  <w:tblBorders>
        <w:top w:val="single" w:sz="8" w:space="0" w:color="C0CF3A" w:themeColor="accent3"/>
        <w:bottom w:val="single" w:sz="8" w:space="0" w:color="C0CF3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CF3A" w:themeColor="accent3"/>
          <w:left w:val="nil"/>
          <w:bottom w:val="single" w:sz="8" w:space="0" w:color="C0CF3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CF3A" w:themeColor="accent3"/>
          <w:left w:val="nil"/>
          <w:bottom w:val="single" w:sz="8" w:space="0" w:color="C0CF3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3CE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3CE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72222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  <w:tblBorders>
        <w:top w:val="single" w:sz="8" w:space="0" w:color="029676" w:themeColor="accent4"/>
        <w:bottom w:val="single" w:sz="8" w:space="0" w:color="02967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9676" w:themeColor="accent4"/>
          <w:left w:val="nil"/>
          <w:bottom w:val="single" w:sz="8" w:space="0" w:color="02967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9676" w:themeColor="accent4"/>
          <w:left w:val="nil"/>
          <w:bottom w:val="single" w:sz="8" w:space="0" w:color="02967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FD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7FDEA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72222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  <w:tblBorders>
        <w:top w:val="single" w:sz="8" w:space="0" w:color="4AB5C4" w:themeColor="accent5"/>
        <w:bottom w:val="single" w:sz="8" w:space="0" w:color="4AB5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B5C4" w:themeColor="accent5"/>
          <w:left w:val="nil"/>
          <w:bottom w:val="single" w:sz="8" w:space="0" w:color="4AB5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B5C4" w:themeColor="accent5"/>
          <w:left w:val="nil"/>
          <w:bottom w:val="single" w:sz="8" w:space="0" w:color="4AB5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C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CF0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72222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  <w:tblBorders>
        <w:top w:val="single" w:sz="8" w:space="0" w:color="0989B1" w:themeColor="accent6"/>
        <w:bottom w:val="single" w:sz="8" w:space="0" w:color="0989B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989B1" w:themeColor="accent6"/>
          <w:left w:val="nil"/>
          <w:bottom w:val="single" w:sz="8" w:space="0" w:color="0989B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989B1" w:themeColor="accent6"/>
          <w:left w:val="nil"/>
          <w:bottom w:val="single" w:sz="8" w:space="0" w:color="0989B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9F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9FB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572222"/>
    <w:rPr>
      <w:sz w:val="22"/>
    </w:rPr>
  </w:style>
  <w:style w:type="paragraph" w:styleId="List">
    <w:name w:val="List"/>
    <w:basedOn w:val="Normal"/>
    <w:uiPriority w:val="99"/>
    <w:semiHidden/>
    <w:unhideWhenUsed/>
    <w:rsid w:val="0057222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7222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72222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7222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72222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72222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72222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72222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72222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72222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7222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7222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7222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7222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7222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72222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72222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72222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72222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72222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572222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B7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B7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28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2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AFCC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AFCC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D2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D2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styleId="ListTable2">
    <w:name w:val="List Table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3D07C" w:themeColor="accent1" w:themeTint="99"/>
        <w:bottom w:val="single" w:sz="4" w:space="0" w:color="93D07C" w:themeColor="accent1" w:themeTint="99"/>
        <w:insideH w:val="single" w:sz="4" w:space="0" w:color="93D07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ADB7D" w:themeColor="accent2" w:themeTint="99"/>
        <w:bottom w:val="single" w:sz="4" w:space="0" w:color="BADB7D" w:themeColor="accent2" w:themeTint="99"/>
        <w:insideH w:val="single" w:sz="4" w:space="0" w:color="BADB7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9E288" w:themeColor="accent3" w:themeTint="99"/>
        <w:bottom w:val="single" w:sz="4" w:space="0" w:color="D9E288" w:themeColor="accent3" w:themeTint="99"/>
        <w:insideH w:val="single" w:sz="4" w:space="0" w:color="D9E28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2AFCCE" w:themeColor="accent4" w:themeTint="99"/>
        <w:bottom w:val="single" w:sz="4" w:space="0" w:color="2AFCCE" w:themeColor="accent4" w:themeTint="99"/>
        <w:insideH w:val="single" w:sz="4" w:space="0" w:color="2AFCC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2D2DB" w:themeColor="accent5" w:themeTint="99"/>
        <w:bottom w:val="single" w:sz="4" w:space="0" w:color="92D2DB" w:themeColor="accent5" w:themeTint="99"/>
        <w:insideH w:val="single" w:sz="4" w:space="0" w:color="92D2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5CBF5" w:themeColor="accent6" w:themeTint="99"/>
        <w:bottom w:val="single" w:sz="4" w:space="0" w:color="45CBF5" w:themeColor="accent6" w:themeTint="99"/>
        <w:insideH w:val="single" w:sz="4" w:space="0" w:color="45CBF5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styleId="ListTable3">
    <w:name w:val="List Table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549E39" w:themeColor="accent1"/>
        <w:left w:val="single" w:sz="4" w:space="0" w:color="549E39" w:themeColor="accent1"/>
        <w:bottom w:val="single" w:sz="4" w:space="0" w:color="549E39" w:themeColor="accent1"/>
        <w:right w:val="single" w:sz="4" w:space="0" w:color="549E3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49E39" w:themeColor="accent1"/>
          <w:right w:val="single" w:sz="4" w:space="0" w:color="549E39" w:themeColor="accent1"/>
        </w:tcBorders>
      </w:tcPr>
    </w:tblStylePr>
    <w:tblStylePr w:type="band1Horz">
      <w:tblPr/>
      <w:tcPr>
        <w:tcBorders>
          <w:top w:val="single" w:sz="4" w:space="0" w:color="549E39" w:themeColor="accent1"/>
          <w:bottom w:val="single" w:sz="4" w:space="0" w:color="549E3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49E39" w:themeColor="accent1"/>
          <w:left w:val="nil"/>
        </w:tcBorders>
      </w:tcPr>
    </w:tblStylePr>
    <w:tblStylePr w:type="swCell">
      <w:tblPr/>
      <w:tcPr>
        <w:tcBorders>
          <w:top w:val="double" w:sz="4" w:space="0" w:color="549E39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8AB833" w:themeColor="accent2"/>
        <w:left w:val="single" w:sz="4" w:space="0" w:color="8AB833" w:themeColor="accent2"/>
        <w:bottom w:val="single" w:sz="4" w:space="0" w:color="8AB833" w:themeColor="accent2"/>
        <w:right w:val="single" w:sz="4" w:space="0" w:color="8AB83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B833" w:themeFill="accent2"/>
      </w:tcPr>
    </w:tblStylePr>
    <w:tblStylePr w:type="lastRow">
      <w:rPr>
        <w:b/>
        <w:bCs/>
      </w:rPr>
      <w:tblPr/>
      <w:tcPr>
        <w:tcBorders>
          <w:top w:val="double" w:sz="4" w:space="0" w:color="8AB83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B833" w:themeColor="accent2"/>
          <w:right w:val="single" w:sz="4" w:space="0" w:color="8AB833" w:themeColor="accent2"/>
        </w:tcBorders>
      </w:tcPr>
    </w:tblStylePr>
    <w:tblStylePr w:type="band1Horz">
      <w:tblPr/>
      <w:tcPr>
        <w:tcBorders>
          <w:top w:val="single" w:sz="4" w:space="0" w:color="8AB833" w:themeColor="accent2"/>
          <w:bottom w:val="single" w:sz="4" w:space="0" w:color="8AB83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B833" w:themeColor="accent2"/>
          <w:left w:val="nil"/>
        </w:tcBorders>
      </w:tcPr>
    </w:tblStylePr>
    <w:tblStylePr w:type="swCell">
      <w:tblPr/>
      <w:tcPr>
        <w:tcBorders>
          <w:top w:val="double" w:sz="4" w:space="0" w:color="8AB83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C0CF3A" w:themeColor="accent3"/>
        <w:left w:val="single" w:sz="4" w:space="0" w:color="C0CF3A" w:themeColor="accent3"/>
        <w:bottom w:val="single" w:sz="4" w:space="0" w:color="C0CF3A" w:themeColor="accent3"/>
        <w:right w:val="single" w:sz="4" w:space="0" w:color="C0CF3A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CF3A" w:themeFill="accent3"/>
      </w:tcPr>
    </w:tblStylePr>
    <w:tblStylePr w:type="lastRow">
      <w:rPr>
        <w:b/>
        <w:bCs/>
      </w:rPr>
      <w:tblPr/>
      <w:tcPr>
        <w:tcBorders>
          <w:top w:val="double" w:sz="4" w:space="0" w:color="C0CF3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CF3A" w:themeColor="accent3"/>
          <w:right w:val="single" w:sz="4" w:space="0" w:color="C0CF3A" w:themeColor="accent3"/>
        </w:tcBorders>
      </w:tcPr>
    </w:tblStylePr>
    <w:tblStylePr w:type="band1Horz">
      <w:tblPr/>
      <w:tcPr>
        <w:tcBorders>
          <w:top w:val="single" w:sz="4" w:space="0" w:color="C0CF3A" w:themeColor="accent3"/>
          <w:bottom w:val="single" w:sz="4" w:space="0" w:color="C0CF3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CF3A" w:themeColor="accent3"/>
          <w:left w:val="nil"/>
        </w:tcBorders>
      </w:tcPr>
    </w:tblStylePr>
    <w:tblStylePr w:type="swCell">
      <w:tblPr/>
      <w:tcPr>
        <w:tcBorders>
          <w:top w:val="double" w:sz="4" w:space="0" w:color="C0CF3A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29676" w:themeColor="accent4"/>
        <w:left w:val="single" w:sz="4" w:space="0" w:color="029676" w:themeColor="accent4"/>
        <w:bottom w:val="single" w:sz="4" w:space="0" w:color="029676" w:themeColor="accent4"/>
        <w:right w:val="single" w:sz="4" w:space="0" w:color="02967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9676" w:themeFill="accent4"/>
      </w:tcPr>
    </w:tblStylePr>
    <w:tblStylePr w:type="lastRow">
      <w:rPr>
        <w:b/>
        <w:bCs/>
      </w:rPr>
      <w:tblPr/>
      <w:tcPr>
        <w:tcBorders>
          <w:top w:val="double" w:sz="4" w:space="0" w:color="02967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29676" w:themeColor="accent4"/>
          <w:right w:val="single" w:sz="4" w:space="0" w:color="029676" w:themeColor="accent4"/>
        </w:tcBorders>
      </w:tcPr>
    </w:tblStylePr>
    <w:tblStylePr w:type="band1Horz">
      <w:tblPr/>
      <w:tcPr>
        <w:tcBorders>
          <w:top w:val="single" w:sz="4" w:space="0" w:color="029676" w:themeColor="accent4"/>
          <w:bottom w:val="single" w:sz="4" w:space="0" w:color="02967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29676" w:themeColor="accent4"/>
          <w:left w:val="nil"/>
        </w:tcBorders>
      </w:tcPr>
    </w:tblStylePr>
    <w:tblStylePr w:type="swCell">
      <w:tblPr/>
      <w:tcPr>
        <w:tcBorders>
          <w:top w:val="double" w:sz="4" w:space="0" w:color="029676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AB5C4" w:themeColor="accent5"/>
        <w:left w:val="single" w:sz="4" w:space="0" w:color="4AB5C4" w:themeColor="accent5"/>
        <w:bottom w:val="single" w:sz="4" w:space="0" w:color="4AB5C4" w:themeColor="accent5"/>
        <w:right w:val="single" w:sz="4" w:space="0" w:color="4AB5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AB5C4" w:themeFill="accent5"/>
      </w:tcPr>
    </w:tblStylePr>
    <w:tblStylePr w:type="lastRow">
      <w:rPr>
        <w:b/>
        <w:bCs/>
      </w:rPr>
      <w:tblPr/>
      <w:tcPr>
        <w:tcBorders>
          <w:top w:val="double" w:sz="4" w:space="0" w:color="4AB5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AB5C4" w:themeColor="accent5"/>
          <w:right w:val="single" w:sz="4" w:space="0" w:color="4AB5C4" w:themeColor="accent5"/>
        </w:tcBorders>
      </w:tcPr>
    </w:tblStylePr>
    <w:tblStylePr w:type="band1Horz">
      <w:tblPr/>
      <w:tcPr>
        <w:tcBorders>
          <w:top w:val="single" w:sz="4" w:space="0" w:color="4AB5C4" w:themeColor="accent5"/>
          <w:bottom w:val="single" w:sz="4" w:space="0" w:color="4AB5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AB5C4" w:themeColor="accent5"/>
          <w:left w:val="nil"/>
        </w:tcBorders>
      </w:tcPr>
    </w:tblStylePr>
    <w:tblStylePr w:type="swCell">
      <w:tblPr/>
      <w:tcPr>
        <w:tcBorders>
          <w:top w:val="double" w:sz="4" w:space="0" w:color="4AB5C4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989B1" w:themeColor="accent6"/>
        <w:left w:val="single" w:sz="4" w:space="0" w:color="0989B1" w:themeColor="accent6"/>
        <w:bottom w:val="single" w:sz="4" w:space="0" w:color="0989B1" w:themeColor="accent6"/>
        <w:right w:val="single" w:sz="4" w:space="0" w:color="0989B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89B1" w:themeFill="accent6"/>
      </w:tcPr>
    </w:tblStylePr>
    <w:tblStylePr w:type="lastRow">
      <w:rPr>
        <w:b/>
        <w:bCs/>
      </w:rPr>
      <w:tblPr/>
      <w:tcPr>
        <w:tcBorders>
          <w:top w:val="double" w:sz="4" w:space="0" w:color="0989B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89B1" w:themeColor="accent6"/>
          <w:right w:val="single" w:sz="4" w:space="0" w:color="0989B1" w:themeColor="accent6"/>
        </w:tcBorders>
      </w:tcPr>
    </w:tblStylePr>
    <w:tblStylePr w:type="band1Horz">
      <w:tblPr/>
      <w:tcPr>
        <w:tcBorders>
          <w:top w:val="single" w:sz="4" w:space="0" w:color="0989B1" w:themeColor="accent6"/>
          <w:bottom w:val="single" w:sz="4" w:space="0" w:color="0989B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89B1" w:themeColor="accent6"/>
          <w:left w:val="nil"/>
        </w:tcBorders>
      </w:tcPr>
    </w:tblStylePr>
    <w:tblStylePr w:type="swCell">
      <w:tblPr/>
      <w:tcPr>
        <w:tcBorders>
          <w:top w:val="double" w:sz="4" w:space="0" w:color="0989B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nil"/>
        </w:tcBorders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ADB7D" w:themeColor="accent2" w:themeTint="99"/>
        <w:left w:val="single" w:sz="4" w:space="0" w:color="BADB7D" w:themeColor="accent2" w:themeTint="99"/>
        <w:bottom w:val="single" w:sz="4" w:space="0" w:color="BADB7D" w:themeColor="accent2" w:themeTint="99"/>
        <w:right w:val="single" w:sz="4" w:space="0" w:color="BADB7D" w:themeColor="accent2" w:themeTint="99"/>
        <w:insideH w:val="single" w:sz="4" w:space="0" w:color="BADB7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B833" w:themeColor="accent2"/>
          <w:left w:val="single" w:sz="4" w:space="0" w:color="8AB833" w:themeColor="accent2"/>
          <w:bottom w:val="single" w:sz="4" w:space="0" w:color="8AB833" w:themeColor="accent2"/>
          <w:right w:val="single" w:sz="4" w:space="0" w:color="8AB833" w:themeColor="accent2"/>
          <w:insideH w:val="nil"/>
        </w:tcBorders>
        <w:shd w:val="clear" w:color="auto" w:fill="8AB833" w:themeFill="accent2"/>
      </w:tcPr>
    </w:tblStylePr>
    <w:tblStylePr w:type="lastRow">
      <w:rPr>
        <w:b/>
        <w:bCs/>
      </w:rPr>
      <w:tblPr/>
      <w:tcPr>
        <w:tcBorders>
          <w:top w:val="double" w:sz="4" w:space="0" w:color="BADB7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D9E288" w:themeColor="accent3" w:themeTint="99"/>
        <w:left w:val="single" w:sz="4" w:space="0" w:color="D9E288" w:themeColor="accent3" w:themeTint="99"/>
        <w:bottom w:val="single" w:sz="4" w:space="0" w:color="D9E288" w:themeColor="accent3" w:themeTint="99"/>
        <w:right w:val="single" w:sz="4" w:space="0" w:color="D9E288" w:themeColor="accent3" w:themeTint="99"/>
        <w:insideH w:val="single" w:sz="4" w:space="0" w:color="D9E28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CF3A" w:themeColor="accent3"/>
          <w:left w:val="single" w:sz="4" w:space="0" w:color="C0CF3A" w:themeColor="accent3"/>
          <w:bottom w:val="single" w:sz="4" w:space="0" w:color="C0CF3A" w:themeColor="accent3"/>
          <w:right w:val="single" w:sz="4" w:space="0" w:color="C0CF3A" w:themeColor="accent3"/>
          <w:insideH w:val="nil"/>
        </w:tcBorders>
        <w:shd w:val="clear" w:color="auto" w:fill="C0CF3A" w:themeFill="accent3"/>
      </w:tcPr>
    </w:tblStylePr>
    <w:tblStylePr w:type="lastRow">
      <w:rPr>
        <w:b/>
        <w:bCs/>
      </w:rPr>
      <w:tblPr/>
      <w:tcPr>
        <w:tcBorders>
          <w:top w:val="double" w:sz="4" w:space="0" w:color="D9E28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2AFCCE" w:themeColor="accent4" w:themeTint="99"/>
        <w:left w:val="single" w:sz="4" w:space="0" w:color="2AFCCE" w:themeColor="accent4" w:themeTint="99"/>
        <w:bottom w:val="single" w:sz="4" w:space="0" w:color="2AFCCE" w:themeColor="accent4" w:themeTint="99"/>
        <w:right w:val="single" w:sz="4" w:space="0" w:color="2AFCCE" w:themeColor="accent4" w:themeTint="99"/>
        <w:insideH w:val="single" w:sz="4" w:space="0" w:color="2AFCC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9676" w:themeColor="accent4"/>
          <w:left w:val="single" w:sz="4" w:space="0" w:color="029676" w:themeColor="accent4"/>
          <w:bottom w:val="single" w:sz="4" w:space="0" w:color="029676" w:themeColor="accent4"/>
          <w:right w:val="single" w:sz="4" w:space="0" w:color="029676" w:themeColor="accent4"/>
          <w:insideH w:val="nil"/>
        </w:tcBorders>
        <w:shd w:val="clear" w:color="auto" w:fill="029676" w:themeFill="accent4"/>
      </w:tcPr>
    </w:tblStylePr>
    <w:tblStylePr w:type="lastRow">
      <w:rPr>
        <w:b/>
        <w:bCs/>
      </w:rPr>
      <w:tblPr/>
      <w:tcPr>
        <w:tcBorders>
          <w:top w:val="double" w:sz="4" w:space="0" w:color="2AFCC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2D2DB" w:themeColor="accent5" w:themeTint="99"/>
        <w:left w:val="single" w:sz="4" w:space="0" w:color="92D2DB" w:themeColor="accent5" w:themeTint="99"/>
        <w:bottom w:val="single" w:sz="4" w:space="0" w:color="92D2DB" w:themeColor="accent5" w:themeTint="99"/>
        <w:right w:val="single" w:sz="4" w:space="0" w:color="92D2DB" w:themeColor="accent5" w:themeTint="99"/>
        <w:insideH w:val="single" w:sz="4" w:space="0" w:color="92D2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B5C4" w:themeColor="accent5"/>
          <w:left w:val="single" w:sz="4" w:space="0" w:color="4AB5C4" w:themeColor="accent5"/>
          <w:bottom w:val="single" w:sz="4" w:space="0" w:color="4AB5C4" w:themeColor="accent5"/>
          <w:right w:val="single" w:sz="4" w:space="0" w:color="4AB5C4" w:themeColor="accent5"/>
          <w:insideH w:val="nil"/>
        </w:tcBorders>
        <w:shd w:val="clear" w:color="auto" w:fill="4AB5C4" w:themeFill="accent5"/>
      </w:tcPr>
    </w:tblStylePr>
    <w:tblStylePr w:type="lastRow">
      <w:rPr>
        <w:b/>
        <w:bCs/>
      </w:rPr>
      <w:tblPr/>
      <w:tcPr>
        <w:tcBorders>
          <w:top w:val="double" w:sz="4" w:space="0" w:color="92D2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5CBF5" w:themeColor="accent6" w:themeTint="99"/>
        <w:left w:val="single" w:sz="4" w:space="0" w:color="45CBF5" w:themeColor="accent6" w:themeTint="99"/>
        <w:bottom w:val="single" w:sz="4" w:space="0" w:color="45CBF5" w:themeColor="accent6" w:themeTint="99"/>
        <w:right w:val="single" w:sz="4" w:space="0" w:color="45CBF5" w:themeColor="accent6" w:themeTint="99"/>
        <w:insideH w:val="single" w:sz="4" w:space="0" w:color="45CBF5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989B1" w:themeColor="accent6"/>
          <w:left w:val="single" w:sz="4" w:space="0" w:color="0989B1" w:themeColor="accent6"/>
          <w:bottom w:val="single" w:sz="4" w:space="0" w:color="0989B1" w:themeColor="accent6"/>
          <w:right w:val="single" w:sz="4" w:space="0" w:color="0989B1" w:themeColor="accent6"/>
          <w:insideH w:val="nil"/>
        </w:tcBorders>
        <w:shd w:val="clear" w:color="auto" w:fill="0989B1" w:themeFill="accent6"/>
      </w:tcPr>
    </w:tblStylePr>
    <w:tblStylePr w:type="lastRow">
      <w:rPr>
        <w:b/>
        <w:bCs/>
      </w:rPr>
      <w:tblPr/>
      <w:tcPr>
        <w:tcBorders>
          <w:top w:val="double" w:sz="4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49E39" w:themeColor="accent1"/>
        <w:left w:val="single" w:sz="24" w:space="0" w:color="549E39" w:themeColor="accent1"/>
        <w:bottom w:val="single" w:sz="24" w:space="0" w:color="549E39" w:themeColor="accent1"/>
        <w:right w:val="single" w:sz="24" w:space="0" w:color="549E39" w:themeColor="accent1"/>
      </w:tblBorders>
    </w:tblPr>
    <w:tcPr>
      <w:shd w:val="clear" w:color="auto" w:fill="549E3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B833" w:themeColor="accent2"/>
        <w:left w:val="single" w:sz="24" w:space="0" w:color="8AB833" w:themeColor="accent2"/>
        <w:bottom w:val="single" w:sz="24" w:space="0" w:color="8AB833" w:themeColor="accent2"/>
        <w:right w:val="single" w:sz="24" w:space="0" w:color="8AB833" w:themeColor="accent2"/>
      </w:tblBorders>
    </w:tblPr>
    <w:tcPr>
      <w:shd w:val="clear" w:color="auto" w:fill="8AB83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CF3A" w:themeColor="accent3"/>
        <w:left w:val="single" w:sz="24" w:space="0" w:color="C0CF3A" w:themeColor="accent3"/>
        <w:bottom w:val="single" w:sz="24" w:space="0" w:color="C0CF3A" w:themeColor="accent3"/>
        <w:right w:val="single" w:sz="24" w:space="0" w:color="C0CF3A" w:themeColor="accent3"/>
      </w:tblBorders>
    </w:tblPr>
    <w:tcPr>
      <w:shd w:val="clear" w:color="auto" w:fill="C0CF3A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29676" w:themeColor="accent4"/>
        <w:left w:val="single" w:sz="24" w:space="0" w:color="029676" w:themeColor="accent4"/>
        <w:bottom w:val="single" w:sz="24" w:space="0" w:color="029676" w:themeColor="accent4"/>
        <w:right w:val="single" w:sz="24" w:space="0" w:color="029676" w:themeColor="accent4"/>
      </w:tblBorders>
    </w:tblPr>
    <w:tcPr>
      <w:shd w:val="clear" w:color="auto" w:fill="02967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AB5C4" w:themeColor="accent5"/>
        <w:left w:val="single" w:sz="24" w:space="0" w:color="4AB5C4" w:themeColor="accent5"/>
        <w:bottom w:val="single" w:sz="24" w:space="0" w:color="4AB5C4" w:themeColor="accent5"/>
        <w:right w:val="single" w:sz="24" w:space="0" w:color="4AB5C4" w:themeColor="accent5"/>
      </w:tblBorders>
    </w:tblPr>
    <w:tcPr>
      <w:shd w:val="clear" w:color="auto" w:fill="4AB5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989B1" w:themeColor="accent6"/>
        <w:left w:val="single" w:sz="24" w:space="0" w:color="0989B1" w:themeColor="accent6"/>
        <w:bottom w:val="single" w:sz="24" w:space="0" w:color="0989B1" w:themeColor="accent6"/>
        <w:right w:val="single" w:sz="24" w:space="0" w:color="0989B1" w:themeColor="accent6"/>
      </w:tblBorders>
    </w:tblPr>
    <w:tcPr>
      <w:shd w:val="clear" w:color="auto" w:fill="0989B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572222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  <w:tblBorders>
        <w:top w:val="single" w:sz="4" w:space="0" w:color="549E39" w:themeColor="accent1"/>
        <w:bottom w:val="single" w:sz="4" w:space="0" w:color="549E3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49E3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572222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  <w:tblBorders>
        <w:top w:val="single" w:sz="4" w:space="0" w:color="8AB833" w:themeColor="accent2"/>
        <w:bottom w:val="single" w:sz="4" w:space="0" w:color="8AB83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AB83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AB8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572222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  <w:tblBorders>
        <w:top w:val="single" w:sz="4" w:space="0" w:color="C0CF3A" w:themeColor="accent3"/>
        <w:bottom w:val="single" w:sz="4" w:space="0" w:color="C0CF3A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0CF3A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572222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  <w:tblBorders>
        <w:top w:val="single" w:sz="4" w:space="0" w:color="029676" w:themeColor="accent4"/>
        <w:bottom w:val="single" w:sz="4" w:space="0" w:color="02967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2967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2967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572222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  <w:tblBorders>
        <w:top w:val="single" w:sz="4" w:space="0" w:color="4AB5C4" w:themeColor="accent5"/>
        <w:bottom w:val="single" w:sz="4" w:space="0" w:color="4AB5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AB5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AB5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572222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  <w:tblBorders>
        <w:top w:val="single" w:sz="4" w:space="0" w:color="0989B1" w:themeColor="accent6"/>
        <w:bottom w:val="single" w:sz="4" w:space="0" w:color="0989B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989B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989B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72222"/>
    <w:pPr>
      <w:spacing w:after="0" w:line="240" w:lineRule="auto"/>
    </w:pPr>
    <w:rPr>
      <w:color w:val="3E762A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49E3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49E3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49E3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49E3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72222"/>
    <w:pPr>
      <w:spacing w:after="0" w:line="240" w:lineRule="auto"/>
    </w:pPr>
    <w:rPr>
      <w:color w:val="668926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B83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B83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B83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B83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72222"/>
    <w:pPr>
      <w:spacing w:after="0" w:line="240" w:lineRule="auto"/>
    </w:pPr>
    <w:rPr>
      <w:color w:val="939F2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CF3A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CF3A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CF3A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CF3A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2F5D7" w:themeFill="accent3" w:themeFillTint="33"/>
      </w:tcPr>
    </w:tblStylePr>
    <w:tblStylePr w:type="band1Horz">
      <w:tblPr/>
      <w:tcPr>
        <w:shd w:val="clear" w:color="auto" w:fill="F2F5D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72222"/>
    <w:pPr>
      <w:spacing w:after="0" w:line="240" w:lineRule="auto"/>
    </w:pPr>
    <w:rPr>
      <w:color w:val="017057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2967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2967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2967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2967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8FEEE" w:themeFill="accent4" w:themeFillTint="33"/>
      </w:tcPr>
    </w:tblStylePr>
    <w:tblStylePr w:type="band1Horz">
      <w:tblPr/>
      <w:tcPr>
        <w:shd w:val="clear" w:color="auto" w:fill="B8FEE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72222"/>
    <w:pPr>
      <w:spacing w:after="0" w:line="240" w:lineRule="auto"/>
    </w:pPr>
    <w:rPr>
      <w:color w:val="318B9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AB5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AB5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AB5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AB5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F0F3" w:themeFill="accent5" w:themeFillTint="33"/>
      </w:tcPr>
    </w:tblStylePr>
    <w:tblStylePr w:type="band1Horz">
      <w:tblPr/>
      <w:tcPr>
        <w:shd w:val="clear" w:color="auto" w:fill="DAF0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72222"/>
    <w:pPr>
      <w:spacing w:after="0" w:line="240" w:lineRule="auto"/>
    </w:pPr>
    <w:rPr>
      <w:color w:val="0666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989B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989B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989B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989B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EDFC" w:themeFill="accent6" w:themeFillTint="33"/>
      </w:tcPr>
    </w:tblStylePr>
    <w:tblStylePr w:type="band1Horz">
      <w:tblPr/>
      <w:tcPr>
        <w:shd w:val="clear" w:color="auto" w:fill="C1EDF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5722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16"/>
      <w14:ligatures w14:val="standardContextual"/>
      <w14:numForm w14:val="oldStyle"/>
      <w14:numSpacing w14:val="proportional"/>
      <w14:cntxtAlts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MediumGrid1">
    <w:name w:val="Medium Grid 1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78C45C" w:themeColor="accent1" w:themeTint="BF"/>
        <w:left w:val="single" w:sz="8" w:space="0" w:color="78C45C" w:themeColor="accent1" w:themeTint="BF"/>
        <w:bottom w:val="single" w:sz="8" w:space="0" w:color="78C45C" w:themeColor="accent1" w:themeTint="BF"/>
        <w:right w:val="single" w:sz="8" w:space="0" w:color="78C45C" w:themeColor="accent1" w:themeTint="BF"/>
        <w:insideH w:val="single" w:sz="8" w:space="0" w:color="78C45C" w:themeColor="accent1" w:themeTint="BF"/>
        <w:insideV w:val="single" w:sz="8" w:space="0" w:color="78C45C" w:themeColor="accent1" w:themeTint="BF"/>
      </w:tblBorders>
    </w:tblPr>
    <w:tcPr>
      <w:shd w:val="clear" w:color="auto" w:fill="D2EBC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45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893" w:themeFill="accent1" w:themeFillTint="7F"/>
      </w:tcPr>
    </w:tblStylePr>
    <w:tblStylePr w:type="band1Horz">
      <w:tblPr/>
      <w:tcPr>
        <w:shd w:val="clear" w:color="auto" w:fill="A5D89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A9D25D" w:themeColor="accent2" w:themeTint="BF"/>
        <w:left w:val="single" w:sz="8" w:space="0" w:color="A9D25D" w:themeColor="accent2" w:themeTint="BF"/>
        <w:bottom w:val="single" w:sz="8" w:space="0" w:color="A9D25D" w:themeColor="accent2" w:themeTint="BF"/>
        <w:right w:val="single" w:sz="8" w:space="0" w:color="A9D25D" w:themeColor="accent2" w:themeTint="BF"/>
        <w:insideH w:val="single" w:sz="8" w:space="0" w:color="A9D25D" w:themeColor="accent2" w:themeTint="BF"/>
        <w:insideV w:val="single" w:sz="8" w:space="0" w:color="A9D25D" w:themeColor="accent2" w:themeTint="BF"/>
      </w:tblBorders>
    </w:tblPr>
    <w:tcPr>
      <w:shd w:val="clear" w:color="auto" w:fill="E2F0C9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D25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193" w:themeFill="accent2" w:themeFillTint="7F"/>
      </w:tcPr>
    </w:tblStylePr>
    <w:tblStylePr w:type="band1Horz">
      <w:tblPr/>
      <w:tcPr>
        <w:shd w:val="clear" w:color="auto" w:fill="C6E193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FDB6B" w:themeColor="accent3" w:themeTint="BF"/>
        <w:left w:val="single" w:sz="8" w:space="0" w:color="CFDB6B" w:themeColor="accent3" w:themeTint="BF"/>
        <w:bottom w:val="single" w:sz="8" w:space="0" w:color="CFDB6B" w:themeColor="accent3" w:themeTint="BF"/>
        <w:right w:val="single" w:sz="8" w:space="0" w:color="CFDB6B" w:themeColor="accent3" w:themeTint="BF"/>
        <w:insideH w:val="single" w:sz="8" w:space="0" w:color="CFDB6B" w:themeColor="accent3" w:themeTint="BF"/>
        <w:insideV w:val="single" w:sz="8" w:space="0" w:color="CFDB6B" w:themeColor="accent3" w:themeTint="BF"/>
      </w:tblBorders>
    </w:tblPr>
    <w:tcPr>
      <w:shd w:val="clear" w:color="auto" w:fill="EFF3CE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DB6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79C" w:themeFill="accent3" w:themeFillTint="7F"/>
      </w:tcPr>
    </w:tblStylePr>
    <w:tblStylePr w:type="band1Horz">
      <w:tblPr/>
      <w:tcPr>
        <w:shd w:val="clear" w:color="auto" w:fill="DFE79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3EEBA" w:themeColor="accent4" w:themeTint="BF"/>
        <w:left w:val="single" w:sz="8" w:space="0" w:color="03EEBA" w:themeColor="accent4" w:themeTint="BF"/>
        <w:bottom w:val="single" w:sz="8" w:space="0" w:color="03EEBA" w:themeColor="accent4" w:themeTint="BF"/>
        <w:right w:val="single" w:sz="8" w:space="0" w:color="03EEBA" w:themeColor="accent4" w:themeTint="BF"/>
        <w:insideH w:val="single" w:sz="8" w:space="0" w:color="03EEBA" w:themeColor="accent4" w:themeTint="BF"/>
        <w:insideV w:val="single" w:sz="8" w:space="0" w:color="03EEBA" w:themeColor="accent4" w:themeTint="BF"/>
      </w:tblBorders>
    </w:tblPr>
    <w:tcPr>
      <w:shd w:val="clear" w:color="auto" w:fill="A7FD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3EEB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FFCD6" w:themeFill="accent4" w:themeFillTint="7F"/>
      </w:tcPr>
    </w:tblStylePr>
    <w:tblStylePr w:type="band1Horz">
      <w:tblPr/>
      <w:tcPr>
        <w:shd w:val="clear" w:color="auto" w:fill="4FFCD6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77C7D2" w:themeColor="accent5" w:themeTint="BF"/>
        <w:left w:val="single" w:sz="8" w:space="0" w:color="77C7D2" w:themeColor="accent5" w:themeTint="BF"/>
        <w:bottom w:val="single" w:sz="8" w:space="0" w:color="77C7D2" w:themeColor="accent5" w:themeTint="BF"/>
        <w:right w:val="single" w:sz="8" w:space="0" w:color="77C7D2" w:themeColor="accent5" w:themeTint="BF"/>
        <w:insideH w:val="single" w:sz="8" w:space="0" w:color="77C7D2" w:themeColor="accent5" w:themeTint="BF"/>
        <w:insideV w:val="single" w:sz="8" w:space="0" w:color="77C7D2" w:themeColor="accent5" w:themeTint="BF"/>
      </w:tblBorders>
    </w:tblPr>
    <w:tcPr>
      <w:shd w:val="clear" w:color="auto" w:fill="D2EC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C7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DAE1" w:themeFill="accent5" w:themeFillTint="7F"/>
      </w:tcPr>
    </w:tblStylePr>
    <w:tblStylePr w:type="band1Horz">
      <w:tblPr/>
      <w:tcPr>
        <w:shd w:val="clear" w:color="auto" w:fill="A4DAE1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7BEF3" w:themeColor="accent6" w:themeTint="BF"/>
        <w:left w:val="single" w:sz="8" w:space="0" w:color="17BEF3" w:themeColor="accent6" w:themeTint="BF"/>
        <w:bottom w:val="single" w:sz="8" w:space="0" w:color="17BEF3" w:themeColor="accent6" w:themeTint="BF"/>
        <w:right w:val="single" w:sz="8" w:space="0" w:color="17BEF3" w:themeColor="accent6" w:themeTint="BF"/>
        <w:insideH w:val="single" w:sz="8" w:space="0" w:color="17BEF3" w:themeColor="accent6" w:themeTint="BF"/>
        <w:insideV w:val="single" w:sz="8" w:space="0" w:color="17BEF3" w:themeColor="accent6" w:themeTint="BF"/>
      </w:tblBorders>
    </w:tblPr>
    <w:tcPr>
      <w:shd w:val="clear" w:color="auto" w:fill="B2E9F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BEF3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D4F7" w:themeFill="accent6" w:themeFillTint="7F"/>
      </w:tcPr>
    </w:tblStylePr>
    <w:tblStylePr w:type="band1Horz">
      <w:tblPr/>
      <w:tcPr>
        <w:shd w:val="clear" w:color="auto" w:fill="65D4F7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9E39" w:themeColor="accent1"/>
        <w:left w:val="single" w:sz="8" w:space="0" w:color="549E39" w:themeColor="accent1"/>
        <w:bottom w:val="single" w:sz="8" w:space="0" w:color="549E39" w:themeColor="accent1"/>
        <w:right w:val="single" w:sz="8" w:space="0" w:color="549E39" w:themeColor="accent1"/>
        <w:insideH w:val="single" w:sz="8" w:space="0" w:color="549E39" w:themeColor="accent1"/>
        <w:insideV w:val="single" w:sz="8" w:space="0" w:color="549E39" w:themeColor="accent1"/>
      </w:tblBorders>
    </w:tblPr>
    <w:tcPr>
      <w:shd w:val="clear" w:color="auto" w:fill="D2EBC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7E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FD3" w:themeFill="accent1" w:themeFillTint="33"/>
      </w:tcPr>
    </w:tblStylePr>
    <w:tblStylePr w:type="band1Vert">
      <w:tblPr/>
      <w:tcPr>
        <w:shd w:val="clear" w:color="auto" w:fill="A5D893" w:themeFill="accent1" w:themeFillTint="7F"/>
      </w:tcPr>
    </w:tblStylePr>
    <w:tblStylePr w:type="band1Horz">
      <w:tblPr/>
      <w:tcPr>
        <w:tcBorders>
          <w:insideH w:val="single" w:sz="6" w:space="0" w:color="549E39" w:themeColor="accent1"/>
          <w:insideV w:val="single" w:sz="6" w:space="0" w:color="549E39" w:themeColor="accent1"/>
        </w:tcBorders>
        <w:shd w:val="clear" w:color="auto" w:fill="A5D89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B833" w:themeColor="accent2"/>
        <w:left w:val="single" w:sz="8" w:space="0" w:color="8AB833" w:themeColor="accent2"/>
        <w:bottom w:val="single" w:sz="8" w:space="0" w:color="8AB833" w:themeColor="accent2"/>
        <w:right w:val="single" w:sz="8" w:space="0" w:color="8AB833" w:themeColor="accent2"/>
        <w:insideH w:val="single" w:sz="8" w:space="0" w:color="8AB833" w:themeColor="accent2"/>
        <w:insideV w:val="single" w:sz="8" w:space="0" w:color="8AB833" w:themeColor="accent2"/>
      </w:tblBorders>
    </w:tblPr>
    <w:tcPr>
      <w:shd w:val="clear" w:color="auto" w:fill="E2F0C9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9E9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3D3" w:themeFill="accent2" w:themeFillTint="33"/>
      </w:tcPr>
    </w:tblStylePr>
    <w:tblStylePr w:type="band1Vert">
      <w:tblPr/>
      <w:tcPr>
        <w:shd w:val="clear" w:color="auto" w:fill="C6E193" w:themeFill="accent2" w:themeFillTint="7F"/>
      </w:tcPr>
    </w:tblStylePr>
    <w:tblStylePr w:type="band1Horz">
      <w:tblPr/>
      <w:tcPr>
        <w:tcBorders>
          <w:insideH w:val="single" w:sz="6" w:space="0" w:color="8AB833" w:themeColor="accent2"/>
          <w:insideV w:val="single" w:sz="6" w:space="0" w:color="8AB833" w:themeColor="accent2"/>
        </w:tcBorders>
        <w:shd w:val="clear" w:color="auto" w:fill="C6E19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CF3A" w:themeColor="accent3"/>
        <w:left w:val="single" w:sz="8" w:space="0" w:color="C0CF3A" w:themeColor="accent3"/>
        <w:bottom w:val="single" w:sz="8" w:space="0" w:color="C0CF3A" w:themeColor="accent3"/>
        <w:right w:val="single" w:sz="8" w:space="0" w:color="C0CF3A" w:themeColor="accent3"/>
        <w:insideH w:val="single" w:sz="8" w:space="0" w:color="C0CF3A" w:themeColor="accent3"/>
        <w:insideV w:val="single" w:sz="8" w:space="0" w:color="C0CF3A" w:themeColor="accent3"/>
      </w:tblBorders>
    </w:tblPr>
    <w:tcPr>
      <w:shd w:val="clear" w:color="auto" w:fill="EFF3CE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FA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5D7" w:themeFill="accent3" w:themeFillTint="33"/>
      </w:tcPr>
    </w:tblStylePr>
    <w:tblStylePr w:type="band1Vert">
      <w:tblPr/>
      <w:tcPr>
        <w:shd w:val="clear" w:color="auto" w:fill="DFE79C" w:themeFill="accent3" w:themeFillTint="7F"/>
      </w:tcPr>
    </w:tblStylePr>
    <w:tblStylePr w:type="band1Horz">
      <w:tblPr/>
      <w:tcPr>
        <w:tcBorders>
          <w:insideH w:val="single" w:sz="6" w:space="0" w:color="C0CF3A" w:themeColor="accent3"/>
          <w:insideV w:val="single" w:sz="6" w:space="0" w:color="C0CF3A" w:themeColor="accent3"/>
        </w:tcBorders>
        <w:shd w:val="clear" w:color="auto" w:fill="DFE79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29676" w:themeColor="accent4"/>
        <w:left w:val="single" w:sz="8" w:space="0" w:color="029676" w:themeColor="accent4"/>
        <w:bottom w:val="single" w:sz="8" w:space="0" w:color="029676" w:themeColor="accent4"/>
        <w:right w:val="single" w:sz="8" w:space="0" w:color="029676" w:themeColor="accent4"/>
        <w:insideH w:val="single" w:sz="8" w:space="0" w:color="029676" w:themeColor="accent4"/>
        <w:insideV w:val="single" w:sz="8" w:space="0" w:color="029676" w:themeColor="accent4"/>
      </w:tblBorders>
    </w:tblPr>
    <w:tcPr>
      <w:shd w:val="clear" w:color="auto" w:fill="A7FD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CFE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EEE" w:themeFill="accent4" w:themeFillTint="33"/>
      </w:tcPr>
    </w:tblStylePr>
    <w:tblStylePr w:type="band1Vert">
      <w:tblPr/>
      <w:tcPr>
        <w:shd w:val="clear" w:color="auto" w:fill="4FFCD6" w:themeFill="accent4" w:themeFillTint="7F"/>
      </w:tcPr>
    </w:tblStylePr>
    <w:tblStylePr w:type="band1Horz">
      <w:tblPr/>
      <w:tcPr>
        <w:tcBorders>
          <w:insideH w:val="single" w:sz="6" w:space="0" w:color="029676" w:themeColor="accent4"/>
          <w:insideV w:val="single" w:sz="6" w:space="0" w:color="029676" w:themeColor="accent4"/>
        </w:tcBorders>
        <w:shd w:val="clear" w:color="auto" w:fill="4FFCD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AB5C4" w:themeColor="accent5"/>
        <w:left w:val="single" w:sz="8" w:space="0" w:color="4AB5C4" w:themeColor="accent5"/>
        <w:bottom w:val="single" w:sz="8" w:space="0" w:color="4AB5C4" w:themeColor="accent5"/>
        <w:right w:val="single" w:sz="8" w:space="0" w:color="4AB5C4" w:themeColor="accent5"/>
        <w:insideH w:val="single" w:sz="8" w:space="0" w:color="4AB5C4" w:themeColor="accent5"/>
        <w:insideV w:val="single" w:sz="8" w:space="0" w:color="4AB5C4" w:themeColor="accent5"/>
      </w:tblBorders>
    </w:tblPr>
    <w:tcPr>
      <w:shd w:val="clear" w:color="auto" w:fill="D2EC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7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0F3" w:themeFill="accent5" w:themeFillTint="33"/>
      </w:tcPr>
    </w:tblStylePr>
    <w:tblStylePr w:type="band1Vert">
      <w:tblPr/>
      <w:tcPr>
        <w:shd w:val="clear" w:color="auto" w:fill="A4DAE1" w:themeFill="accent5" w:themeFillTint="7F"/>
      </w:tcPr>
    </w:tblStylePr>
    <w:tblStylePr w:type="band1Horz">
      <w:tblPr/>
      <w:tcPr>
        <w:tcBorders>
          <w:insideH w:val="single" w:sz="6" w:space="0" w:color="4AB5C4" w:themeColor="accent5"/>
          <w:insideV w:val="single" w:sz="6" w:space="0" w:color="4AB5C4" w:themeColor="accent5"/>
        </w:tcBorders>
        <w:shd w:val="clear" w:color="auto" w:fill="A4DA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989B1" w:themeColor="accent6"/>
        <w:left w:val="single" w:sz="8" w:space="0" w:color="0989B1" w:themeColor="accent6"/>
        <w:bottom w:val="single" w:sz="8" w:space="0" w:color="0989B1" w:themeColor="accent6"/>
        <w:right w:val="single" w:sz="8" w:space="0" w:color="0989B1" w:themeColor="accent6"/>
        <w:insideH w:val="single" w:sz="8" w:space="0" w:color="0989B1" w:themeColor="accent6"/>
        <w:insideV w:val="single" w:sz="8" w:space="0" w:color="0989B1" w:themeColor="accent6"/>
      </w:tblBorders>
    </w:tblPr>
    <w:tcPr>
      <w:shd w:val="clear" w:color="auto" w:fill="B2E9F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6F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DFC" w:themeFill="accent6" w:themeFillTint="33"/>
      </w:tcPr>
    </w:tblStylePr>
    <w:tblStylePr w:type="band1Vert">
      <w:tblPr/>
      <w:tcPr>
        <w:shd w:val="clear" w:color="auto" w:fill="65D4F7" w:themeFill="accent6" w:themeFillTint="7F"/>
      </w:tcPr>
    </w:tblStylePr>
    <w:tblStylePr w:type="band1Horz">
      <w:tblPr/>
      <w:tcPr>
        <w:tcBorders>
          <w:insideH w:val="single" w:sz="6" w:space="0" w:color="0989B1" w:themeColor="accent6"/>
          <w:insideV w:val="single" w:sz="6" w:space="0" w:color="0989B1" w:themeColor="accent6"/>
        </w:tcBorders>
        <w:shd w:val="clear" w:color="auto" w:fill="65D4F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BC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E3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E3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49E3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49E3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89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89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F0C9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B83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B83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B83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B83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E19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E193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3CE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CF3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CF3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CF3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CF3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79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79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7FD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967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967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2967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2967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FFCD6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FFCD6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C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AB5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AB5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AB5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AB5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4DA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4DAE1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E9F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89B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89B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989B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989B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D4F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D4F7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49E39" w:themeColor="accent1"/>
        <w:bottom w:val="single" w:sz="8" w:space="0" w:color="549E3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49E39" w:themeColor="accent1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549E39" w:themeColor="accent1"/>
          <w:bottom w:val="single" w:sz="8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49E39" w:themeColor="accent1"/>
          <w:bottom w:val="single" w:sz="8" w:space="0" w:color="549E39" w:themeColor="accent1"/>
        </w:tcBorders>
      </w:tcPr>
    </w:tblStylePr>
    <w:tblStylePr w:type="band1Vert">
      <w:tblPr/>
      <w:tcPr>
        <w:shd w:val="clear" w:color="auto" w:fill="D2EBC9" w:themeFill="accent1" w:themeFillTint="3F"/>
      </w:tcPr>
    </w:tblStylePr>
    <w:tblStylePr w:type="band1Horz">
      <w:tblPr/>
      <w:tcPr>
        <w:shd w:val="clear" w:color="auto" w:fill="D2EBC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B833" w:themeColor="accent2"/>
        <w:bottom w:val="single" w:sz="8" w:space="0" w:color="8AB83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B833" w:themeColor="accent2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8AB833" w:themeColor="accent2"/>
          <w:bottom w:val="single" w:sz="8" w:space="0" w:color="8AB8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B833" w:themeColor="accent2"/>
          <w:bottom w:val="single" w:sz="8" w:space="0" w:color="8AB833" w:themeColor="accent2"/>
        </w:tcBorders>
      </w:tcPr>
    </w:tblStylePr>
    <w:tblStylePr w:type="band1Vert">
      <w:tblPr/>
      <w:tcPr>
        <w:shd w:val="clear" w:color="auto" w:fill="E2F0C9" w:themeFill="accent2" w:themeFillTint="3F"/>
      </w:tcPr>
    </w:tblStylePr>
    <w:tblStylePr w:type="band1Horz">
      <w:tblPr/>
      <w:tcPr>
        <w:shd w:val="clear" w:color="auto" w:fill="E2F0C9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CF3A" w:themeColor="accent3"/>
        <w:bottom w:val="single" w:sz="8" w:space="0" w:color="C0CF3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CF3A" w:themeColor="accent3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C0CF3A" w:themeColor="accent3"/>
          <w:bottom w:val="single" w:sz="8" w:space="0" w:color="C0CF3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CF3A" w:themeColor="accent3"/>
          <w:bottom w:val="single" w:sz="8" w:space="0" w:color="C0CF3A" w:themeColor="accent3"/>
        </w:tcBorders>
      </w:tcPr>
    </w:tblStylePr>
    <w:tblStylePr w:type="band1Vert">
      <w:tblPr/>
      <w:tcPr>
        <w:shd w:val="clear" w:color="auto" w:fill="EFF3CE" w:themeFill="accent3" w:themeFillTint="3F"/>
      </w:tcPr>
    </w:tblStylePr>
    <w:tblStylePr w:type="band1Horz">
      <w:tblPr/>
      <w:tcPr>
        <w:shd w:val="clear" w:color="auto" w:fill="EFF3CE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29676" w:themeColor="accent4"/>
        <w:bottom w:val="single" w:sz="8" w:space="0" w:color="02967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29676" w:themeColor="accent4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029676" w:themeColor="accent4"/>
          <w:bottom w:val="single" w:sz="8" w:space="0" w:color="02967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29676" w:themeColor="accent4"/>
          <w:bottom w:val="single" w:sz="8" w:space="0" w:color="029676" w:themeColor="accent4"/>
        </w:tcBorders>
      </w:tcPr>
    </w:tblStylePr>
    <w:tblStylePr w:type="band1Vert">
      <w:tblPr/>
      <w:tcPr>
        <w:shd w:val="clear" w:color="auto" w:fill="A7FDEA" w:themeFill="accent4" w:themeFillTint="3F"/>
      </w:tcPr>
    </w:tblStylePr>
    <w:tblStylePr w:type="band1Horz">
      <w:tblPr/>
      <w:tcPr>
        <w:shd w:val="clear" w:color="auto" w:fill="A7FDEA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AB5C4" w:themeColor="accent5"/>
        <w:bottom w:val="single" w:sz="8" w:space="0" w:color="4AB5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AB5C4" w:themeColor="accent5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4AB5C4" w:themeColor="accent5"/>
          <w:bottom w:val="single" w:sz="8" w:space="0" w:color="4AB5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AB5C4" w:themeColor="accent5"/>
          <w:bottom w:val="single" w:sz="8" w:space="0" w:color="4AB5C4" w:themeColor="accent5"/>
        </w:tcBorders>
      </w:tcPr>
    </w:tblStylePr>
    <w:tblStylePr w:type="band1Vert">
      <w:tblPr/>
      <w:tcPr>
        <w:shd w:val="clear" w:color="auto" w:fill="D2ECF0" w:themeFill="accent5" w:themeFillTint="3F"/>
      </w:tcPr>
    </w:tblStylePr>
    <w:tblStylePr w:type="band1Horz">
      <w:tblPr/>
      <w:tcPr>
        <w:shd w:val="clear" w:color="auto" w:fill="D2ECF0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989B1" w:themeColor="accent6"/>
        <w:bottom w:val="single" w:sz="8" w:space="0" w:color="0989B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989B1" w:themeColor="accent6"/>
        </w:tcBorders>
      </w:tcPr>
    </w:tblStylePr>
    <w:tblStylePr w:type="lastRow">
      <w:rPr>
        <w:b/>
        <w:bCs/>
        <w:color w:val="455F51" w:themeColor="text2"/>
      </w:rPr>
      <w:tblPr/>
      <w:tcPr>
        <w:tcBorders>
          <w:top w:val="single" w:sz="8" w:space="0" w:color="0989B1" w:themeColor="accent6"/>
          <w:bottom w:val="single" w:sz="8" w:space="0" w:color="0989B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989B1" w:themeColor="accent6"/>
          <w:bottom w:val="single" w:sz="8" w:space="0" w:color="0989B1" w:themeColor="accent6"/>
        </w:tcBorders>
      </w:tcPr>
    </w:tblStylePr>
    <w:tblStylePr w:type="band1Vert">
      <w:tblPr/>
      <w:tcPr>
        <w:shd w:val="clear" w:color="auto" w:fill="B2E9FB" w:themeFill="accent6" w:themeFillTint="3F"/>
      </w:tcPr>
    </w:tblStylePr>
    <w:tblStylePr w:type="band1Horz">
      <w:tblPr/>
      <w:tcPr>
        <w:shd w:val="clear" w:color="auto" w:fill="B2E9FB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9E39" w:themeColor="accent1"/>
        <w:left w:val="single" w:sz="8" w:space="0" w:color="549E39" w:themeColor="accent1"/>
        <w:bottom w:val="single" w:sz="8" w:space="0" w:color="549E39" w:themeColor="accent1"/>
        <w:right w:val="single" w:sz="8" w:space="0" w:color="549E3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49E3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49E3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49E3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BC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BC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B833" w:themeColor="accent2"/>
        <w:left w:val="single" w:sz="8" w:space="0" w:color="8AB833" w:themeColor="accent2"/>
        <w:bottom w:val="single" w:sz="8" w:space="0" w:color="8AB833" w:themeColor="accent2"/>
        <w:right w:val="single" w:sz="8" w:space="0" w:color="8AB83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B8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B83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B83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0C9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0C9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CF3A" w:themeColor="accent3"/>
        <w:left w:val="single" w:sz="8" w:space="0" w:color="C0CF3A" w:themeColor="accent3"/>
        <w:bottom w:val="single" w:sz="8" w:space="0" w:color="C0CF3A" w:themeColor="accent3"/>
        <w:right w:val="single" w:sz="8" w:space="0" w:color="C0CF3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CF3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CF3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CF3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3CE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3CE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29676" w:themeColor="accent4"/>
        <w:left w:val="single" w:sz="8" w:space="0" w:color="029676" w:themeColor="accent4"/>
        <w:bottom w:val="single" w:sz="8" w:space="0" w:color="029676" w:themeColor="accent4"/>
        <w:right w:val="single" w:sz="8" w:space="0" w:color="02967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2967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2967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2967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FD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7FD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AB5C4" w:themeColor="accent5"/>
        <w:left w:val="single" w:sz="8" w:space="0" w:color="4AB5C4" w:themeColor="accent5"/>
        <w:bottom w:val="single" w:sz="8" w:space="0" w:color="4AB5C4" w:themeColor="accent5"/>
        <w:right w:val="single" w:sz="8" w:space="0" w:color="4AB5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AB5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AB5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AB5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C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C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989B1" w:themeColor="accent6"/>
        <w:left w:val="single" w:sz="8" w:space="0" w:color="0989B1" w:themeColor="accent6"/>
        <w:bottom w:val="single" w:sz="8" w:space="0" w:color="0989B1" w:themeColor="accent6"/>
        <w:right w:val="single" w:sz="8" w:space="0" w:color="0989B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989B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989B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989B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9F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E9F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78C45C" w:themeColor="accent1" w:themeTint="BF"/>
        <w:left w:val="single" w:sz="8" w:space="0" w:color="78C45C" w:themeColor="accent1" w:themeTint="BF"/>
        <w:bottom w:val="single" w:sz="8" w:space="0" w:color="78C45C" w:themeColor="accent1" w:themeTint="BF"/>
        <w:right w:val="single" w:sz="8" w:space="0" w:color="78C45C" w:themeColor="accent1" w:themeTint="BF"/>
        <w:insideH w:val="single" w:sz="8" w:space="0" w:color="78C45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45C" w:themeColor="accent1" w:themeTint="BF"/>
          <w:left w:val="single" w:sz="8" w:space="0" w:color="78C45C" w:themeColor="accent1" w:themeTint="BF"/>
          <w:bottom w:val="single" w:sz="8" w:space="0" w:color="78C45C" w:themeColor="accent1" w:themeTint="BF"/>
          <w:right w:val="single" w:sz="8" w:space="0" w:color="78C45C" w:themeColor="accent1" w:themeTint="BF"/>
          <w:insideH w:val="nil"/>
          <w:insideV w:val="nil"/>
        </w:tcBorders>
        <w:shd w:val="clear" w:color="auto" w:fill="549E3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45C" w:themeColor="accent1" w:themeTint="BF"/>
          <w:left w:val="single" w:sz="8" w:space="0" w:color="78C45C" w:themeColor="accent1" w:themeTint="BF"/>
          <w:bottom w:val="single" w:sz="8" w:space="0" w:color="78C45C" w:themeColor="accent1" w:themeTint="BF"/>
          <w:right w:val="single" w:sz="8" w:space="0" w:color="78C45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BC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BC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A9D25D" w:themeColor="accent2" w:themeTint="BF"/>
        <w:left w:val="single" w:sz="8" w:space="0" w:color="A9D25D" w:themeColor="accent2" w:themeTint="BF"/>
        <w:bottom w:val="single" w:sz="8" w:space="0" w:color="A9D25D" w:themeColor="accent2" w:themeTint="BF"/>
        <w:right w:val="single" w:sz="8" w:space="0" w:color="A9D25D" w:themeColor="accent2" w:themeTint="BF"/>
        <w:insideH w:val="single" w:sz="8" w:space="0" w:color="A9D25D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D25D" w:themeColor="accent2" w:themeTint="BF"/>
          <w:left w:val="single" w:sz="8" w:space="0" w:color="A9D25D" w:themeColor="accent2" w:themeTint="BF"/>
          <w:bottom w:val="single" w:sz="8" w:space="0" w:color="A9D25D" w:themeColor="accent2" w:themeTint="BF"/>
          <w:right w:val="single" w:sz="8" w:space="0" w:color="A9D25D" w:themeColor="accent2" w:themeTint="BF"/>
          <w:insideH w:val="nil"/>
          <w:insideV w:val="nil"/>
        </w:tcBorders>
        <w:shd w:val="clear" w:color="auto" w:fill="8AB8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D25D" w:themeColor="accent2" w:themeTint="BF"/>
          <w:left w:val="single" w:sz="8" w:space="0" w:color="A9D25D" w:themeColor="accent2" w:themeTint="BF"/>
          <w:bottom w:val="single" w:sz="8" w:space="0" w:color="A9D25D" w:themeColor="accent2" w:themeTint="BF"/>
          <w:right w:val="single" w:sz="8" w:space="0" w:color="A9D25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0C9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F0C9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FDB6B" w:themeColor="accent3" w:themeTint="BF"/>
        <w:left w:val="single" w:sz="8" w:space="0" w:color="CFDB6B" w:themeColor="accent3" w:themeTint="BF"/>
        <w:bottom w:val="single" w:sz="8" w:space="0" w:color="CFDB6B" w:themeColor="accent3" w:themeTint="BF"/>
        <w:right w:val="single" w:sz="8" w:space="0" w:color="CFDB6B" w:themeColor="accent3" w:themeTint="BF"/>
        <w:insideH w:val="single" w:sz="8" w:space="0" w:color="CFDB6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DB6B" w:themeColor="accent3" w:themeTint="BF"/>
          <w:left w:val="single" w:sz="8" w:space="0" w:color="CFDB6B" w:themeColor="accent3" w:themeTint="BF"/>
          <w:bottom w:val="single" w:sz="8" w:space="0" w:color="CFDB6B" w:themeColor="accent3" w:themeTint="BF"/>
          <w:right w:val="single" w:sz="8" w:space="0" w:color="CFDB6B" w:themeColor="accent3" w:themeTint="BF"/>
          <w:insideH w:val="nil"/>
          <w:insideV w:val="nil"/>
        </w:tcBorders>
        <w:shd w:val="clear" w:color="auto" w:fill="C0CF3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DB6B" w:themeColor="accent3" w:themeTint="BF"/>
          <w:left w:val="single" w:sz="8" w:space="0" w:color="CFDB6B" w:themeColor="accent3" w:themeTint="BF"/>
          <w:bottom w:val="single" w:sz="8" w:space="0" w:color="CFDB6B" w:themeColor="accent3" w:themeTint="BF"/>
          <w:right w:val="single" w:sz="8" w:space="0" w:color="CFDB6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3CE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3CE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3EEBA" w:themeColor="accent4" w:themeTint="BF"/>
        <w:left w:val="single" w:sz="8" w:space="0" w:color="03EEBA" w:themeColor="accent4" w:themeTint="BF"/>
        <w:bottom w:val="single" w:sz="8" w:space="0" w:color="03EEBA" w:themeColor="accent4" w:themeTint="BF"/>
        <w:right w:val="single" w:sz="8" w:space="0" w:color="03EEBA" w:themeColor="accent4" w:themeTint="BF"/>
        <w:insideH w:val="single" w:sz="8" w:space="0" w:color="03EEB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3EEBA" w:themeColor="accent4" w:themeTint="BF"/>
          <w:left w:val="single" w:sz="8" w:space="0" w:color="03EEBA" w:themeColor="accent4" w:themeTint="BF"/>
          <w:bottom w:val="single" w:sz="8" w:space="0" w:color="03EEBA" w:themeColor="accent4" w:themeTint="BF"/>
          <w:right w:val="single" w:sz="8" w:space="0" w:color="03EEBA" w:themeColor="accent4" w:themeTint="BF"/>
          <w:insideH w:val="nil"/>
          <w:insideV w:val="nil"/>
        </w:tcBorders>
        <w:shd w:val="clear" w:color="auto" w:fill="02967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EEBA" w:themeColor="accent4" w:themeTint="BF"/>
          <w:left w:val="single" w:sz="8" w:space="0" w:color="03EEBA" w:themeColor="accent4" w:themeTint="BF"/>
          <w:bottom w:val="single" w:sz="8" w:space="0" w:color="03EEBA" w:themeColor="accent4" w:themeTint="BF"/>
          <w:right w:val="single" w:sz="8" w:space="0" w:color="03EEB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FD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7FD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77C7D2" w:themeColor="accent5" w:themeTint="BF"/>
        <w:left w:val="single" w:sz="8" w:space="0" w:color="77C7D2" w:themeColor="accent5" w:themeTint="BF"/>
        <w:bottom w:val="single" w:sz="8" w:space="0" w:color="77C7D2" w:themeColor="accent5" w:themeTint="BF"/>
        <w:right w:val="single" w:sz="8" w:space="0" w:color="77C7D2" w:themeColor="accent5" w:themeTint="BF"/>
        <w:insideH w:val="single" w:sz="8" w:space="0" w:color="77C7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7C7D2" w:themeColor="accent5" w:themeTint="BF"/>
          <w:left w:val="single" w:sz="8" w:space="0" w:color="77C7D2" w:themeColor="accent5" w:themeTint="BF"/>
          <w:bottom w:val="single" w:sz="8" w:space="0" w:color="77C7D2" w:themeColor="accent5" w:themeTint="BF"/>
          <w:right w:val="single" w:sz="8" w:space="0" w:color="77C7D2" w:themeColor="accent5" w:themeTint="BF"/>
          <w:insideH w:val="nil"/>
          <w:insideV w:val="nil"/>
        </w:tcBorders>
        <w:shd w:val="clear" w:color="auto" w:fill="4AB5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C7D2" w:themeColor="accent5" w:themeTint="BF"/>
          <w:left w:val="single" w:sz="8" w:space="0" w:color="77C7D2" w:themeColor="accent5" w:themeTint="BF"/>
          <w:bottom w:val="single" w:sz="8" w:space="0" w:color="77C7D2" w:themeColor="accent5" w:themeTint="BF"/>
          <w:right w:val="single" w:sz="8" w:space="0" w:color="77C7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C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C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17BEF3" w:themeColor="accent6" w:themeTint="BF"/>
        <w:left w:val="single" w:sz="8" w:space="0" w:color="17BEF3" w:themeColor="accent6" w:themeTint="BF"/>
        <w:bottom w:val="single" w:sz="8" w:space="0" w:color="17BEF3" w:themeColor="accent6" w:themeTint="BF"/>
        <w:right w:val="single" w:sz="8" w:space="0" w:color="17BEF3" w:themeColor="accent6" w:themeTint="BF"/>
        <w:insideH w:val="single" w:sz="8" w:space="0" w:color="17BEF3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BEF3" w:themeColor="accent6" w:themeTint="BF"/>
          <w:left w:val="single" w:sz="8" w:space="0" w:color="17BEF3" w:themeColor="accent6" w:themeTint="BF"/>
          <w:bottom w:val="single" w:sz="8" w:space="0" w:color="17BEF3" w:themeColor="accent6" w:themeTint="BF"/>
          <w:right w:val="single" w:sz="8" w:space="0" w:color="17BEF3" w:themeColor="accent6" w:themeTint="BF"/>
          <w:insideH w:val="nil"/>
          <w:insideV w:val="nil"/>
        </w:tcBorders>
        <w:shd w:val="clear" w:color="auto" w:fill="0989B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BEF3" w:themeColor="accent6" w:themeTint="BF"/>
          <w:left w:val="single" w:sz="8" w:space="0" w:color="17BEF3" w:themeColor="accent6" w:themeTint="BF"/>
          <w:bottom w:val="single" w:sz="8" w:space="0" w:color="17BEF3" w:themeColor="accent6" w:themeTint="BF"/>
          <w:right w:val="single" w:sz="8" w:space="0" w:color="17BEF3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E9F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E9F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49E3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9E3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49E3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B8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B83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B8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CF3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F3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F3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2967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967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2967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AB5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B5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AB5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989B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89B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989B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722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72222"/>
    <w:rPr>
      <w:rFonts w:asciiTheme="majorHAnsi" w:eastAsiaTheme="majorEastAsia" w:hAnsiTheme="majorHAnsi" w:cstheme="majorBidi"/>
      <w:kern w:val="16"/>
      <w:sz w:val="24"/>
      <w:szCs w:val="24"/>
      <w:shd w:val="pct20" w:color="auto" w:fill="auto"/>
      <w14:ligatures w14:val="standardContextual"/>
      <w14:numForm w14:val="oldStyle"/>
      <w14:numSpacing w14:val="proportional"/>
      <w14:cntxtAlts/>
    </w:rPr>
  </w:style>
  <w:style w:type="paragraph" w:styleId="NoSpacing">
    <w:name w:val="No Spacing"/>
    <w:uiPriority w:val="1"/>
    <w:semiHidden/>
    <w:unhideWhenUsed/>
    <w:qFormat/>
    <w:rsid w:val="00572222"/>
    <w:pPr>
      <w:spacing w:after="0" w:line="240" w:lineRule="auto"/>
    </w:pPr>
    <w:rPr>
      <w:kern w:val="16"/>
      <w14:ligatures w14:val="standardContextual"/>
      <w14:numForm w14:val="oldStyle"/>
      <w14:numSpacing w14:val="proportional"/>
      <w14:cntxtAlts/>
    </w:rPr>
  </w:style>
  <w:style w:type="paragraph" w:styleId="NormalWeb">
    <w:name w:val="Normal (Web)"/>
    <w:basedOn w:val="Normal"/>
    <w:uiPriority w:val="99"/>
    <w:semiHidden/>
    <w:unhideWhenUsed/>
    <w:rsid w:val="00572222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7222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72222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PageNumber">
    <w:name w:val="page number"/>
    <w:basedOn w:val="DefaultParagraphFont"/>
    <w:uiPriority w:val="99"/>
    <w:semiHidden/>
    <w:unhideWhenUsed/>
    <w:rsid w:val="00572222"/>
    <w:rPr>
      <w:sz w:val="22"/>
    </w:rPr>
  </w:style>
  <w:style w:type="table" w:styleId="PlainTable1">
    <w:name w:val="Plain Table 1"/>
    <w:basedOn w:val="TableNormal"/>
    <w:uiPriority w:val="4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1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2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3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4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572222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72222"/>
    <w:rPr>
      <w:rFonts w:ascii="Consolas" w:hAnsi="Consolas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5722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572222"/>
    <w:rPr>
      <w:i/>
      <w:iCs/>
      <w:color w:val="404040" w:themeColor="text1" w:themeTint="BF"/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lutation">
    <w:name w:val="Salutation"/>
    <w:basedOn w:val="Normal"/>
    <w:next w:val="Normal"/>
    <w:link w:val="SalutationChar"/>
    <w:uiPriority w:val="5"/>
    <w:qFormat/>
    <w:rsid w:val="00572222"/>
  </w:style>
  <w:style w:type="character" w:customStyle="1" w:styleId="SalutationChar">
    <w:name w:val="Salutation Char"/>
    <w:basedOn w:val="DefaultParagraphFont"/>
    <w:link w:val="Salutation"/>
    <w:uiPriority w:val="5"/>
    <w:rsid w:val="00752FC4"/>
  </w:style>
  <w:style w:type="paragraph" w:styleId="Signature">
    <w:name w:val="Signature"/>
    <w:basedOn w:val="Normal"/>
    <w:next w:val="Normal"/>
    <w:link w:val="SignatureChar"/>
    <w:uiPriority w:val="7"/>
    <w:qFormat/>
    <w:rsid w:val="00254E0D"/>
    <w:pPr>
      <w:contextualSpacing/>
    </w:pPr>
  </w:style>
  <w:style w:type="character" w:customStyle="1" w:styleId="SignatureChar">
    <w:name w:val="Signature Char"/>
    <w:basedOn w:val="DefaultParagraphFont"/>
    <w:link w:val="Signature"/>
    <w:uiPriority w:val="7"/>
    <w:rsid w:val="00254E0D"/>
    <w:rPr>
      <w:color w:val="auto"/>
    </w:rPr>
  </w:style>
  <w:style w:type="character" w:styleId="Strong">
    <w:name w:val="Strong"/>
    <w:basedOn w:val="DefaultParagraphFont"/>
    <w:uiPriority w:val="19"/>
    <w:semiHidden/>
    <w:qFormat/>
    <w:rsid w:val="00572222"/>
    <w:rPr>
      <w:b/>
      <w:bCs/>
      <w:sz w:val="22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57222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72222"/>
    <w:rPr>
      <w:rFonts w:eastAsiaTheme="minorEastAsia"/>
      <w:color w:val="5A5A5A" w:themeColor="text1" w:themeTint="A5"/>
      <w:spacing w:val="15"/>
      <w:kern w:val="16"/>
      <w:sz w:val="22"/>
      <w:szCs w:val="22"/>
      <w14:ligatures w14:val="standardContextual"/>
      <w14:numForm w14:val="oldStyle"/>
      <w14:numSpacing w14:val="proportional"/>
      <w14:cntxtAlts/>
    </w:rPr>
  </w:style>
  <w:style w:type="character" w:styleId="SubtleEmphasis">
    <w:name w:val="Subtle Emphasis"/>
    <w:basedOn w:val="DefaultParagraphFont"/>
    <w:uiPriority w:val="19"/>
    <w:semiHidden/>
    <w:qFormat/>
    <w:rsid w:val="00572222"/>
    <w:rPr>
      <w:i/>
      <w:iCs/>
      <w:color w:val="404040" w:themeColor="text1" w:themeTint="BF"/>
      <w:sz w:val="22"/>
    </w:rPr>
  </w:style>
  <w:style w:type="character" w:styleId="SubtleReference">
    <w:name w:val="Subtle Reference"/>
    <w:basedOn w:val="DefaultParagraphFont"/>
    <w:uiPriority w:val="31"/>
    <w:semiHidden/>
    <w:qFormat/>
    <w:rsid w:val="00572222"/>
    <w:rPr>
      <w:smallCaps/>
      <w:color w:val="5A5A5A" w:themeColor="text1" w:themeTint="A5"/>
      <w:sz w:val="22"/>
    </w:rPr>
  </w:style>
  <w:style w:type="table" w:styleId="Table3Deffects1">
    <w:name w:val="Table 3D effects 1"/>
    <w:basedOn w:val="TableNormal"/>
    <w:uiPriority w:val="99"/>
    <w:semiHidden/>
    <w:unhideWhenUsed/>
    <w:rsid w:val="00572222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572222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572222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57222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57222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572222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572222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572222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572222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572222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57222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572222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572222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572222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572222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5"/>
    <w:rsid w:val="0057222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57222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57222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572222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57222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57222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72222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72222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57222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57222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57222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572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572222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semiHidden/>
    <w:qFormat/>
    <w:rsid w:val="005722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5722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  <w14:numForm w14:val="oldStyle"/>
      <w14:numSpacing w14:val="proportional"/>
      <w14:cntxtAlts/>
    </w:rPr>
  </w:style>
  <w:style w:type="paragraph" w:styleId="TOAHeading">
    <w:name w:val="toa heading"/>
    <w:basedOn w:val="Normal"/>
    <w:next w:val="Normal"/>
    <w:uiPriority w:val="99"/>
    <w:semiHidden/>
    <w:unhideWhenUsed/>
    <w:rsid w:val="005722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7222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57222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572222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57222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7222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7222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7222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7222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7222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2222"/>
    <w:pPr>
      <w:spacing w:before="240"/>
      <w:outlineLvl w:val="9"/>
    </w:pPr>
    <w:rPr>
      <w:b w:val="0"/>
      <w:bCs w:val="0"/>
      <w:color w:val="3E762A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Farooq\AppData\Roaming\Microsoft\Templates\Earth%20tones%20letterhea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06248C42E5249C6A5BA48C817182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81B6C-4546-4160-A9D5-4CC0100ECF04}"/>
      </w:docPartPr>
      <w:docPartBody>
        <w:p w:rsidR="00000000" w:rsidRDefault="009008FE">
          <w:pPr>
            <w:pStyle w:val="006248C42E5249C6A5BA48C8171828AE"/>
          </w:pPr>
          <w:r w:rsidRPr="00752FC4">
            <w:t>Street Address, City, ST ZIP Code</w:t>
          </w:r>
        </w:p>
      </w:docPartBody>
    </w:docPart>
    <w:docPart>
      <w:docPartPr>
        <w:name w:val="7227FC4DC1A4446E944594F5EA2E2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EAAC9-1E96-470A-A4B3-98AFB7196AB1}"/>
      </w:docPartPr>
      <w:docPartBody>
        <w:p w:rsidR="00000000" w:rsidRDefault="009008FE">
          <w:pPr>
            <w:pStyle w:val="7227FC4DC1A4446E944594F5EA2E2D54"/>
          </w:pPr>
          <w:r w:rsidRPr="00752FC4">
            <w:t>Telephone</w:t>
          </w:r>
        </w:p>
      </w:docPartBody>
    </w:docPart>
    <w:docPart>
      <w:docPartPr>
        <w:name w:val="42D32E161BD7444CA34423E6A4CA1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C60A6-92A5-48BF-9707-C6FB4EE1E2B7}"/>
      </w:docPartPr>
      <w:docPartBody>
        <w:p w:rsidR="00000000" w:rsidRDefault="009008FE">
          <w:pPr>
            <w:pStyle w:val="42D32E161BD7444CA34423E6A4CA1401"/>
          </w:pPr>
          <w:r w:rsidRPr="00752FC4">
            <w:t>Email</w:t>
          </w:r>
        </w:p>
      </w:docPartBody>
    </w:docPart>
    <w:docPart>
      <w:docPartPr>
        <w:name w:val="13BA68638E2C4B039467DA1C7B1EE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56A13-0B56-4348-B07C-2A3F33B145BE}"/>
      </w:docPartPr>
      <w:docPartBody>
        <w:p w:rsidR="00000000" w:rsidRDefault="009008FE">
          <w:pPr>
            <w:pStyle w:val="13BA68638E2C4B039467DA1C7B1EE1F5"/>
          </w:pPr>
          <w:r>
            <w:t>Your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FE"/>
    <w:rsid w:val="0090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6248C42E5249C6A5BA48C8171828AE">
    <w:name w:val="006248C42E5249C6A5BA48C8171828AE"/>
  </w:style>
  <w:style w:type="paragraph" w:customStyle="1" w:styleId="7227FC4DC1A4446E944594F5EA2E2D54">
    <w:name w:val="7227FC4DC1A4446E944594F5EA2E2D54"/>
  </w:style>
  <w:style w:type="paragraph" w:customStyle="1" w:styleId="42D32E161BD7444CA34423E6A4CA1401">
    <w:name w:val="42D32E161BD7444CA34423E6A4CA1401"/>
  </w:style>
  <w:style w:type="character" w:styleId="PlaceholderText">
    <w:name w:val="Placeholder Text"/>
    <w:basedOn w:val="DefaultParagraphFont"/>
    <w:uiPriority w:val="99"/>
    <w:semiHidden/>
    <w:rPr>
      <w:color w:val="2E74B5" w:themeColor="accent5" w:themeShade="BF"/>
      <w:sz w:val="22"/>
    </w:rPr>
  </w:style>
  <w:style w:type="paragraph" w:customStyle="1" w:styleId="E0C755BAD2644CED9BFFF7E30B106C1B">
    <w:name w:val="E0C755BAD2644CED9BFFF7E30B106C1B"/>
  </w:style>
  <w:style w:type="paragraph" w:customStyle="1" w:styleId="EA8A521724B24172B05DD34670D8AE80">
    <w:name w:val="EA8A521724B24172B05DD34670D8AE80"/>
  </w:style>
  <w:style w:type="paragraph" w:customStyle="1" w:styleId="2571CF5FEF8441EB82E4C836130D9CC8">
    <w:name w:val="2571CF5FEF8441EB82E4C836130D9CC8"/>
  </w:style>
  <w:style w:type="paragraph" w:customStyle="1" w:styleId="41CE0405FD8748E8A837DC7D9E3A063A">
    <w:name w:val="41CE0405FD8748E8A837DC7D9E3A063A"/>
  </w:style>
  <w:style w:type="paragraph" w:customStyle="1" w:styleId="13BA68638E2C4B039467DA1C7B1EE1F5">
    <w:name w:val="13BA68638E2C4B039467DA1C7B1EE1F5"/>
  </w:style>
  <w:style w:type="paragraph" w:customStyle="1" w:styleId="784440DF1A29412DB9A8DE4FEAE2522E">
    <w:name w:val="784440DF1A29412DB9A8DE4FEAE2522E"/>
  </w:style>
  <w:style w:type="paragraph" w:customStyle="1" w:styleId="19F5C26FABB04AEFA972B1C3B279A830">
    <w:name w:val="19F5C26FABB04AEFA972B1C3B279A8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Personal Letterhead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A7216-FBEF-4A6F-8E38-8B3814440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F67B6E-C1E6-43AE-8F0E-1BFA4278F237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505D1EF1-8098-4F94-84E4-9E6AE0AB3C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60E1E9-BE33-4EC6-BB71-F2340FF66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Earth tones letterhead.dotx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2020-02-04T11:54:00Z</dcterms:created>
  <dcterms:modified xsi:type="dcterms:W3CDTF">2020-02-04T12:15:00Z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